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73E2" w:rsidRDefault="00CE73E2">
      <w:pPr>
        <w:autoSpaceDE w:val="0"/>
        <w:autoSpaceDN w:val="0"/>
        <w:spacing w:after="78" w:line="220" w:lineRule="exact"/>
      </w:pPr>
    </w:p>
    <w:p w:rsidR="00CE73E2" w:rsidRPr="0000377C" w:rsidRDefault="0000377C">
      <w:pPr>
        <w:autoSpaceDE w:val="0"/>
        <w:autoSpaceDN w:val="0"/>
        <w:spacing w:after="0" w:line="230" w:lineRule="auto"/>
        <w:ind w:left="1494"/>
        <w:rPr>
          <w:lang w:val="ru-RU"/>
        </w:rPr>
      </w:pPr>
      <w:r w:rsidRPr="0000377C">
        <w:rPr>
          <w:rFonts w:ascii="Times New Roman" w:eastAsia="Times New Roman" w:hAnsi="Times New Roman"/>
          <w:b/>
          <w:color w:val="000000"/>
          <w:sz w:val="24"/>
          <w:lang w:val="ru-RU"/>
        </w:rPr>
        <w:t>МИНИСТЕРСТВО ПРОСВЕЩЕНИЯ РОССИЙСКОЙ ФЕДЕРАЦИИ</w:t>
      </w:r>
    </w:p>
    <w:p w:rsidR="00CE73E2" w:rsidRPr="0000377C" w:rsidRDefault="0000377C">
      <w:pPr>
        <w:autoSpaceDE w:val="0"/>
        <w:autoSpaceDN w:val="0"/>
        <w:spacing w:before="670" w:after="0" w:line="230" w:lineRule="auto"/>
        <w:ind w:left="2340"/>
        <w:rPr>
          <w:lang w:val="ru-RU"/>
        </w:rPr>
      </w:pPr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>Министерство образования и науки Республики Дагестан</w:t>
      </w:r>
    </w:p>
    <w:p w:rsidR="00CE73E2" w:rsidRDefault="0000377C">
      <w:pPr>
        <w:autoSpaceDE w:val="0"/>
        <w:autoSpaceDN w:val="0"/>
        <w:spacing w:before="670" w:after="2096" w:line="230" w:lineRule="auto"/>
        <w:ind w:right="4028"/>
        <w:jc w:val="right"/>
      </w:pPr>
      <w:r>
        <w:rPr>
          <w:rFonts w:ascii="Times New Roman" w:eastAsia="Times New Roman" w:hAnsi="Times New Roman"/>
          <w:color w:val="000000"/>
          <w:sz w:val="24"/>
        </w:rPr>
        <w:t>МБОУ "СОШ √40"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542"/>
        <w:gridCol w:w="4080"/>
        <w:gridCol w:w="3300"/>
      </w:tblGrid>
      <w:tr w:rsidR="00CE73E2">
        <w:trPr>
          <w:trHeight w:hRule="exact" w:val="270"/>
        </w:trPr>
        <w:tc>
          <w:tcPr>
            <w:tcW w:w="2542" w:type="dxa"/>
            <w:tcMar>
              <w:left w:w="0" w:type="dxa"/>
              <w:right w:w="0" w:type="dxa"/>
            </w:tcMar>
          </w:tcPr>
          <w:p w:rsidR="00CE73E2" w:rsidRDefault="0000377C">
            <w:pPr>
              <w:autoSpaceDE w:val="0"/>
              <w:autoSpaceDN w:val="0"/>
              <w:spacing w:before="44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РАССМОТРЕНО</w:t>
            </w:r>
          </w:p>
        </w:tc>
        <w:tc>
          <w:tcPr>
            <w:tcW w:w="4080" w:type="dxa"/>
            <w:tcMar>
              <w:left w:w="0" w:type="dxa"/>
              <w:right w:w="0" w:type="dxa"/>
            </w:tcMar>
          </w:tcPr>
          <w:p w:rsidR="00CE73E2" w:rsidRDefault="0000377C">
            <w:pPr>
              <w:autoSpaceDE w:val="0"/>
              <w:autoSpaceDN w:val="0"/>
              <w:spacing w:before="44" w:after="0" w:line="230" w:lineRule="auto"/>
              <w:ind w:left="976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СОГЛАСОВАНО</w:t>
            </w:r>
          </w:p>
        </w:tc>
        <w:tc>
          <w:tcPr>
            <w:tcW w:w="3300" w:type="dxa"/>
            <w:tcMar>
              <w:left w:w="0" w:type="dxa"/>
              <w:right w:w="0" w:type="dxa"/>
            </w:tcMar>
          </w:tcPr>
          <w:p w:rsidR="00CE73E2" w:rsidRDefault="0000377C">
            <w:pPr>
              <w:autoSpaceDE w:val="0"/>
              <w:autoSpaceDN w:val="0"/>
              <w:spacing w:before="44" w:after="0" w:line="230" w:lineRule="auto"/>
              <w:ind w:left="41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УТВЕРЖДЕНО</w:t>
            </w:r>
          </w:p>
        </w:tc>
      </w:tr>
      <w:tr w:rsidR="00CE73E2">
        <w:trPr>
          <w:trHeight w:hRule="exact" w:val="280"/>
        </w:trPr>
        <w:tc>
          <w:tcPr>
            <w:tcW w:w="2542" w:type="dxa"/>
            <w:tcMar>
              <w:left w:w="0" w:type="dxa"/>
              <w:right w:w="0" w:type="dxa"/>
            </w:tcMar>
          </w:tcPr>
          <w:p w:rsidR="00CE73E2" w:rsidRDefault="0000377C">
            <w:pPr>
              <w:autoSpaceDE w:val="0"/>
              <w:autoSpaceDN w:val="0"/>
              <w:spacing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Руководитель МО</w:t>
            </w:r>
          </w:p>
        </w:tc>
        <w:tc>
          <w:tcPr>
            <w:tcW w:w="4080" w:type="dxa"/>
            <w:tcMar>
              <w:left w:w="0" w:type="dxa"/>
              <w:right w:w="0" w:type="dxa"/>
            </w:tcMar>
          </w:tcPr>
          <w:p w:rsidR="00CE73E2" w:rsidRDefault="0000377C">
            <w:pPr>
              <w:autoSpaceDE w:val="0"/>
              <w:autoSpaceDN w:val="0"/>
              <w:spacing w:after="0" w:line="230" w:lineRule="auto"/>
              <w:ind w:left="976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Заместитель директора по УВР</w:t>
            </w:r>
          </w:p>
        </w:tc>
        <w:tc>
          <w:tcPr>
            <w:tcW w:w="3300" w:type="dxa"/>
            <w:tcMar>
              <w:left w:w="0" w:type="dxa"/>
              <w:right w:w="0" w:type="dxa"/>
            </w:tcMar>
          </w:tcPr>
          <w:p w:rsidR="00CE73E2" w:rsidRDefault="0000377C">
            <w:pPr>
              <w:autoSpaceDE w:val="0"/>
              <w:autoSpaceDN w:val="0"/>
              <w:spacing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Директор МБОУ " СОШ√40"</w:t>
            </w:r>
          </w:p>
        </w:tc>
      </w:tr>
    </w:tbl>
    <w:p w:rsidR="00CE73E2" w:rsidRDefault="00CE73E2">
      <w:pPr>
        <w:autoSpaceDE w:val="0"/>
        <w:autoSpaceDN w:val="0"/>
        <w:spacing w:after="0" w:line="62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182"/>
        <w:gridCol w:w="3460"/>
        <w:gridCol w:w="3400"/>
      </w:tblGrid>
      <w:tr w:rsidR="00CE73E2">
        <w:trPr>
          <w:trHeight w:hRule="exact" w:val="358"/>
        </w:trPr>
        <w:tc>
          <w:tcPr>
            <w:tcW w:w="3182" w:type="dxa"/>
            <w:tcMar>
              <w:left w:w="0" w:type="dxa"/>
              <w:right w:w="0" w:type="dxa"/>
            </w:tcMar>
          </w:tcPr>
          <w:p w:rsidR="00CE73E2" w:rsidRDefault="0000377C">
            <w:pPr>
              <w:autoSpaceDE w:val="0"/>
              <w:autoSpaceDN w:val="0"/>
              <w:spacing w:before="60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______________Ахмедова Л. М. </w:t>
            </w:r>
          </w:p>
        </w:tc>
        <w:tc>
          <w:tcPr>
            <w:tcW w:w="3460" w:type="dxa"/>
            <w:tcMar>
              <w:left w:w="0" w:type="dxa"/>
              <w:right w:w="0" w:type="dxa"/>
            </w:tcMar>
          </w:tcPr>
          <w:p w:rsidR="00CE73E2" w:rsidRDefault="0000377C">
            <w:pPr>
              <w:autoSpaceDE w:val="0"/>
              <w:autoSpaceDN w:val="0"/>
              <w:spacing w:before="6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______________Шейхова Н. Б. </w:t>
            </w:r>
          </w:p>
        </w:tc>
        <w:tc>
          <w:tcPr>
            <w:tcW w:w="3400" w:type="dxa"/>
            <w:tcMar>
              <w:left w:w="0" w:type="dxa"/>
              <w:right w:w="0" w:type="dxa"/>
            </w:tcMar>
          </w:tcPr>
          <w:p w:rsidR="00CE73E2" w:rsidRDefault="0000377C">
            <w:pPr>
              <w:autoSpaceDE w:val="0"/>
              <w:autoSpaceDN w:val="0"/>
              <w:spacing w:before="60" w:after="0" w:line="230" w:lineRule="auto"/>
              <w:ind w:left="39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______________Ольмеков Р. Н. </w:t>
            </w:r>
          </w:p>
        </w:tc>
      </w:tr>
      <w:tr w:rsidR="00CE73E2">
        <w:trPr>
          <w:trHeight w:hRule="exact" w:val="420"/>
        </w:trPr>
        <w:tc>
          <w:tcPr>
            <w:tcW w:w="3182" w:type="dxa"/>
            <w:tcMar>
              <w:left w:w="0" w:type="dxa"/>
              <w:right w:w="0" w:type="dxa"/>
            </w:tcMar>
          </w:tcPr>
          <w:p w:rsidR="00CE73E2" w:rsidRDefault="0000377C">
            <w:pPr>
              <w:autoSpaceDE w:val="0"/>
              <w:autoSpaceDN w:val="0"/>
              <w:spacing w:before="110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Протокол №1</w:t>
            </w:r>
          </w:p>
        </w:tc>
        <w:tc>
          <w:tcPr>
            <w:tcW w:w="3460" w:type="dxa"/>
            <w:tcMar>
              <w:left w:w="0" w:type="dxa"/>
              <w:right w:w="0" w:type="dxa"/>
            </w:tcMar>
          </w:tcPr>
          <w:p w:rsidR="00CE73E2" w:rsidRDefault="0000377C">
            <w:pPr>
              <w:autoSpaceDE w:val="0"/>
              <w:autoSpaceDN w:val="0"/>
              <w:spacing w:before="110" w:after="0" w:line="230" w:lineRule="auto"/>
              <w:ind w:left="336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Протокол №1</w:t>
            </w:r>
          </w:p>
        </w:tc>
        <w:tc>
          <w:tcPr>
            <w:tcW w:w="3400" w:type="dxa"/>
            <w:tcMar>
              <w:left w:w="0" w:type="dxa"/>
              <w:right w:w="0" w:type="dxa"/>
            </w:tcMar>
          </w:tcPr>
          <w:p w:rsidR="00CE73E2" w:rsidRDefault="0000377C">
            <w:pPr>
              <w:autoSpaceDE w:val="0"/>
              <w:autoSpaceDN w:val="0"/>
              <w:spacing w:before="110" w:after="0" w:line="230" w:lineRule="auto"/>
              <w:ind w:left="39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Приказ №1</w:t>
            </w:r>
          </w:p>
        </w:tc>
      </w:tr>
      <w:tr w:rsidR="00CE73E2">
        <w:trPr>
          <w:trHeight w:hRule="exact" w:val="384"/>
        </w:trPr>
        <w:tc>
          <w:tcPr>
            <w:tcW w:w="3182" w:type="dxa"/>
            <w:tcMar>
              <w:left w:w="0" w:type="dxa"/>
              <w:right w:w="0" w:type="dxa"/>
            </w:tcMar>
          </w:tcPr>
          <w:p w:rsidR="00CE73E2" w:rsidRDefault="0000377C">
            <w:pPr>
              <w:autoSpaceDE w:val="0"/>
              <w:autoSpaceDN w:val="0"/>
              <w:spacing w:before="98" w:after="0" w:line="230" w:lineRule="auto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от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"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 xml:space="preserve">    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" 08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2022 г.</w:t>
            </w:r>
          </w:p>
        </w:tc>
        <w:tc>
          <w:tcPr>
            <w:tcW w:w="3460" w:type="dxa"/>
            <w:tcMar>
              <w:left w:w="0" w:type="dxa"/>
              <w:right w:w="0" w:type="dxa"/>
            </w:tcMar>
          </w:tcPr>
          <w:p w:rsidR="00CE73E2" w:rsidRDefault="0000377C">
            <w:pPr>
              <w:autoSpaceDE w:val="0"/>
              <w:autoSpaceDN w:val="0"/>
              <w:spacing w:before="98" w:after="0" w:line="230" w:lineRule="auto"/>
              <w:ind w:left="33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от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"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 xml:space="preserve">   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" 08  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2022 г.</w:t>
            </w:r>
          </w:p>
        </w:tc>
        <w:tc>
          <w:tcPr>
            <w:tcW w:w="3400" w:type="dxa"/>
            <w:tcMar>
              <w:left w:w="0" w:type="dxa"/>
              <w:right w:w="0" w:type="dxa"/>
            </w:tcMar>
          </w:tcPr>
          <w:p w:rsidR="00CE73E2" w:rsidRDefault="0000377C">
            <w:pPr>
              <w:autoSpaceDE w:val="0"/>
              <w:autoSpaceDN w:val="0"/>
              <w:spacing w:before="98" w:after="0" w:line="230" w:lineRule="auto"/>
              <w:ind w:left="39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от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"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 xml:space="preserve">    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" 08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2022 г.</w:t>
            </w:r>
          </w:p>
        </w:tc>
      </w:tr>
    </w:tbl>
    <w:p w:rsidR="00CE73E2" w:rsidRPr="0000377C" w:rsidRDefault="0000377C">
      <w:pPr>
        <w:autoSpaceDE w:val="0"/>
        <w:autoSpaceDN w:val="0"/>
        <w:spacing w:before="978" w:after="0" w:line="262" w:lineRule="auto"/>
        <w:ind w:left="3744" w:right="3600"/>
        <w:jc w:val="center"/>
        <w:rPr>
          <w:lang w:val="ru-RU"/>
        </w:rPr>
      </w:pPr>
      <w:r w:rsidRPr="0000377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РАБОЧАЯ ПРОГРАММА </w:t>
      </w:r>
      <w:r w:rsidRPr="0000377C">
        <w:rPr>
          <w:lang w:val="ru-RU"/>
        </w:rPr>
        <w:br/>
      </w:r>
      <w:r w:rsidRPr="0000377C">
        <w:rPr>
          <w:rFonts w:ascii="Times New Roman" w:eastAsia="Times New Roman" w:hAnsi="Times New Roman"/>
          <w:b/>
          <w:color w:val="000000"/>
          <w:sz w:val="24"/>
          <w:lang w:val="ru-RU"/>
        </w:rPr>
        <w:t>(</w:t>
      </w:r>
      <w:r>
        <w:rPr>
          <w:rFonts w:ascii="Times New Roman" w:eastAsia="Times New Roman" w:hAnsi="Times New Roman"/>
          <w:b/>
          <w:color w:val="000000"/>
          <w:sz w:val="24"/>
        </w:rPr>
        <w:t>ID</w:t>
      </w:r>
      <w:r w:rsidRPr="0000377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2423561)</w:t>
      </w:r>
    </w:p>
    <w:p w:rsidR="00CE73E2" w:rsidRPr="0000377C" w:rsidRDefault="0000377C">
      <w:pPr>
        <w:autoSpaceDE w:val="0"/>
        <w:autoSpaceDN w:val="0"/>
        <w:spacing w:before="166" w:after="0" w:line="262" w:lineRule="auto"/>
        <w:ind w:left="4176" w:right="3888"/>
        <w:jc w:val="center"/>
        <w:rPr>
          <w:lang w:val="ru-RU"/>
        </w:rPr>
      </w:pPr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>учебного предмета</w:t>
      </w:r>
      <w:r w:rsidRPr="0000377C">
        <w:rPr>
          <w:lang w:val="ru-RU"/>
        </w:rPr>
        <w:br/>
      </w:r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>«Окружающий мир»</w:t>
      </w:r>
    </w:p>
    <w:p w:rsidR="00CE73E2" w:rsidRPr="0000377C" w:rsidRDefault="0000377C">
      <w:pPr>
        <w:autoSpaceDE w:val="0"/>
        <w:autoSpaceDN w:val="0"/>
        <w:spacing w:before="670" w:after="0" w:line="262" w:lineRule="auto"/>
        <w:ind w:left="2880" w:right="2592"/>
        <w:jc w:val="center"/>
        <w:rPr>
          <w:lang w:val="ru-RU"/>
        </w:rPr>
      </w:pPr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 xml:space="preserve">для 1 класса начального общего образования </w:t>
      </w:r>
      <w:r w:rsidRPr="0000377C">
        <w:rPr>
          <w:lang w:val="ru-RU"/>
        </w:rPr>
        <w:br/>
      </w:r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>на 2022-2023  учебный год</w:t>
      </w:r>
    </w:p>
    <w:p w:rsidR="00CE73E2" w:rsidRPr="0000377C" w:rsidRDefault="0000377C">
      <w:pPr>
        <w:autoSpaceDE w:val="0"/>
        <w:autoSpaceDN w:val="0"/>
        <w:spacing w:before="2112" w:after="0" w:line="262" w:lineRule="auto"/>
        <w:ind w:left="7382" w:hanging="2160"/>
        <w:rPr>
          <w:lang w:val="ru-RU"/>
        </w:rPr>
      </w:pPr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 xml:space="preserve">Составитель: Магомедова </w:t>
      </w:r>
      <w:proofErr w:type="spellStart"/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>Мадина</w:t>
      </w:r>
      <w:proofErr w:type="spellEnd"/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>Зайнудиновна</w:t>
      </w:r>
      <w:proofErr w:type="spellEnd"/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00377C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  <w:lang w:val="ru-RU"/>
        </w:rPr>
        <w:t>у</w:t>
      </w:r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>читель начальных классов</w:t>
      </w:r>
    </w:p>
    <w:p w:rsidR="00CE73E2" w:rsidRPr="0000377C" w:rsidRDefault="0038516A">
      <w:pPr>
        <w:autoSpaceDE w:val="0"/>
        <w:autoSpaceDN w:val="0"/>
        <w:spacing w:before="2830" w:after="0" w:line="230" w:lineRule="auto"/>
        <w:ind w:right="4076"/>
        <w:jc w:val="right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>г. Махачкала 2022</w:t>
      </w:r>
    </w:p>
    <w:p w:rsidR="00CE73E2" w:rsidRPr="0000377C" w:rsidRDefault="00CE73E2">
      <w:pPr>
        <w:rPr>
          <w:lang w:val="ru-RU"/>
        </w:rPr>
        <w:sectPr w:rsidR="00CE73E2" w:rsidRPr="0000377C">
          <w:pgSz w:w="11900" w:h="16840"/>
          <w:pgMar w:top="298" w:right="880" w:bottom="402" w:left="738" w:header="720" w:footer="720" w:gutter="0"/>
          <w:cols w:space="720" w:equalWidth="0">
            <w:col w:w="10282" w:space="0"/>
          </w:cols>
          <w:docGrid w:linePitch="360"/>
        </w:sectPr>
      </w:pPr>
    </w:p>
    <w:p w:rsidR="00CE73E2" w:rsidRPr="0000377C" w:rsidRDefault="00CE73E2">
      <w:pPr>
        <w:rPr>
          <w:lang w:val="ru-RU"/>
        </w:rPr>
        <w:sectPr w:rsidR="00CE73E2" w:rsidRPr="0000377C">
          <w:pgSz w:w="11900" w:h="16840"/>
          <w:pgMar w:top="1440" w:right="1440" w:bottom="1440" w:left="1440" w:header="720" w:footer="720" w:gutter="0"/>
          <w:cols w:space="720" w:equalWidth="0">
            <w:col w:w="10282" w:space="0"/>
          </w:cols>
          <w:docGrid w:linePitch="360"/>
        </w:sectPr>
      </w:pPr>
    </w:p>
    <w:p w:rsidR="00CE73E2" w:rsidRPr="0000377C" w:rsidRDefault="00CE73E2">
      <w:pPr>
        <w:autoSpaceDE w:val="0"/>
        <w:autoSpaceDN w:val="0"/>
        <w:spacing w:after="78" w:line="220" w:lineRule="exact"/>
        <w:rPr>
          <w:lang w:val="ru-RU"/>
        </w:rPr>
      </w:pPr>
    </w:p>
    <w:p w:rsidR="00CE73E2" w:rsidRPr="0000377C" w:rsidRDefault="0000377C">
      <w:pPr>
        <w:autoSpaceDE w:val="0"/>
        <w:autoSpaceDN w:val="0"/>
        <w:spacing w:after="0" w:line="230" w:lineRule="auto"/>
        <w:rPr>
          <w:lang w:val="ru-RU"/>
        </w:rPr>
      </w:pPr>
      <w:r w:rsidRPr="0000377C">
        <w:rPr>
          <w:rFonts w:ascii="Times New Roman" w:eastAsia="Times New Roman" w:hAnsi="Times New Roman"/>
          <w:b/>
          <w:color w:val="000000"/>
          <w:sz w:val="24"/>
          <w:lang w:val="ru-RU"/>
        </w:rPr>
        <w:t>ПОЯСНИТЕЛЬНАЯ ЗАПИСКА</w:t>
      </w:r>
    </w:p>
    <w:p w:rsidR="00CE73E2" w:rsidRPr="0000377C" w:rsidRDefault="0000377C">
      <w:pPr>
        <w:autoSpaceDE w:val="0"/>
        <w:autoSpaceDN w:val="0"/>
        <w:spacing w:before="346" w:after="0" w:line="271" w:lineRule="auto"/>
        <w:ind w:right="288" w:firstLine="180"/>
        <w:rPr>
          <w:lang w:val="ru-RU"/>
        </w:rPr>
      </w:pPr>
      <w:proofErr w:type="gramStart"/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>Программа по учебному предмету «Окружающий мир» (предметная область «Обществознание и естествознание» («Окружающий мир») включает: пояснительную записку, содержание обучения, планируемые результаты освоения программы учебного предмета, тематическое планирование.</w:t>
      </w:r>
      <w:proofErr w:type="gramEnd"/>
    </w:p>
    <w:p w:rsidR="00CE73E2" w:rsidRPr="0000377C" w:rsidRDefault="0000377C">
      <w:pPr>
        <w:autoSpaceDE w:val="0"/>
        <w:autoSpaceDN w:val="0"/>
        <w:spacing w:before="70" w:after="0"/>
        <w:ind w:right="144" w:firstLine="180"/>
        <w:rPr>
          <w:lang w:val="ru-RU"/>
        </w:rPr>
      </w:pPr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 xml:space="preserve">Пояснительная записка отражает общие цели и задачи изучения предмета, характеристику психологических предпосылок к его изучению младшими школьниками; место в структуре учебного плана, а также подходы к отбору содержания, планируемым результатам и тематическому </w:t>
      </w:r>
      <w:r w:rsidRPr="0000377C">
        <w:rPr>
          <w:lang w:val="ru-RU"/>
        </w:rPr>
        <w:br/>
      </w:r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>планированию.</w:t>
      </w:r>
    </w:p>
    <w:p w:rsidR="00CE73E2" w:rsidRPr="0000377C" w:rsidRDefault="0000377C">
      <w:pPr>
        <w:autoSpaceDE w:val="0"/>
        <w:autoSpaceDN w:val="0"/>
        <w:spacing w:before="70" w:after="0" w:line="286" w:lineRule="auto"/>
        <w:ind w:right="144" w:firstLine="180"/>
        <w:rPr>
          <w:lang w:val="ru-RU"/>
        </w:rPr>
      </w:pPr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 xml:space="preserve">Содержание обучения раскрывает  содержательные  линии для обязательного изучения в 1 классе начальной школы. Содержание обучения в 1 классе завершатся перечнем универсальных учебных действий (УУД) — познавательных, коммуникативных и регулятивных, которые возможно формировать средствами  учебного  предмета  «Окружающий  мир» с   учётом   возрастных особенностей   младших   школьников. В первом классе предлагается пропедевтический уровень формирования УУД, поскольку становление универсальности действий на этом этапе обучения только начинается. С учётом того, что выполнение правил совместной деятельности строится на интеграции регулятивных (определенные волевые усилия, </w:t>
      </w:r>
      <w:proofErr w:type="spellStart"/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>саморегуляция</w:t>
      </w:r>
      <w:proofErr w:type="spellEnd"/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>, самоконтроль, проявление терпения и доброжелательности при налаживании отношений) и коммуникативных (способность вербальными средствами устанавливать взаимоотношения) универсальных учебных действий, их перечень дан в специальном разделе — «Совместная деятельность».</w:t>
      </w:r>
    </w:p>
    <w:p w:rsidR="00CE73E2" w:rsidRPr="0000377C" w:rsidRDefault="0000377C">
      <w:pPr>
        <w:tabs>
          <w:tab w:val="left" w:pos="180"/>
        </w:tabs>
        <w:autoSpaceDE w:val="0"/>
        <w:autoSpaceDN w:val="0"/>
        <w:spacing w:before="70" w:after="0" w:line="281" w:lineRule="auto"/>
        <w:rPr>
          <w:lang w:val="ru-RU"/>
        </w:rPr>
      </w:pPr>
      <w:r w:rsidRPr="0000377C">
        <w:rPr>
          <w:lang w:val="ru-RU"/>
        </w:rPr>
        <w:tab/>
      </w:r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 xml:space="preserve">Планируемые результаты включают личностные, </w:t>
      </w:r>
      <w:proofErr w:type="spellStart"/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>метапредметные</w:t>
      </w:r>
      <w:proofErr w:type="spellEnd"/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 xml:space="preserve"> результаты за период обучения, а также предметные достижения младшего школьника за первый год обучения в начальной школе. </w:t>
      </w:r>
      <w:r w:rsidRPr="0000377C">
        <w:rPr>
          <w:lang w:val="ru-RU"/>
        </w:rPr>
        <w:tab/>
      </w:r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 xml:space="preserve">В тематическом планировании описывается программное содержание по всем разделам содержания обучения 1 класса, а также раскрываются методы и формы организации обучения и характеристика деятельностей, которые целесообразно использовать при изучении той или иной программной темы. </w:t>
      </w:r>
      <w:r w:rsidRPr="0000377C">
        <w:rPr>
          <w:lang w:val="ru-RU"/>
        </w:rPr>
        <w:tab/>
      </w:r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>Представлены также способы организации дифференцированного обучения.</w:t>
      </w:r>
    </w:p>
    <w:p w:rsidR="00CE73E2" w:rsidRPr="0000377C" w:rsidRDefault="0000377C">
      <w:pPr>
        <w:autoSpaceDE w:val="0"/>
        <w:autoSpaceDN w:val="0"/>
        <w:spacing w:before="70" w:after="0" w:line="281" w:lineRule="auto"/>
        <w:ind w:right="432" w:firstLine="180"/>
        <w:rPr>
          <w:lang w:val="ru-RU"/>
        </w:rPr>
      </w:pPr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>Рабочая программа по предмету «Окружающий мир» на уровне 1 класса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образования, представленных в Федеральном государственном образовательном стандарте начального общего образования, Примерной программы воспитания, а также с учётом историко-культурного  стандарта.</w:t>
      </w:r>
    </w:p>
    <w:p w:rsidR="00CE73E2" w:rsidRPr="0000377C" w:rsidRDefault="0000377C">
      <w:pPr>
        <w:autoSpaceDE w:val="0"/>
        <w:autoSpaceDN w:val="0"/>
        <w:spacing w:before="72" w:after="0" w:line="271" w:lineRule="auto"/>
        <w:ind w:right="288" w:firstLine="180"/>
        <w:rPr>
          <w:lang w:val="ru-RU"/>
        </w:rPr>
      </w:pPr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>Изучение предмета «Окружающий мир», интегрирующего знания о природе, предметном мире, обществе и взаимодействии людей в нём, соответствует потребностям и интересам детей младшего школьного возраста и направлено на достижение следующих целей:</w:t>
      </w:r>
    </w:p>
    <w:p w:rsidR="00CE73E2" w:rsidRPr="0000377C" w:rsidRDefault="0000377C">
      <w:pPr>
        <w:autoSpaceDE w:val="0"/>
        <w:autoSpaceDN w:val="0"/>
        <w:spacing w:before="178" w:after="0"/>
        <w:ind w:left="420" w:right="288"/>
        <w:rPr>
          <w:lang w:val="ru-RU"/>
        </w:rPr>
      </w:pPr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 xml:space="preserve">—  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естественнонаучных, обществоведческих, нравственно этических понятий, представленных в содержании данного учебного предмета; </w:t>
      </w:r>
    </w:p>
    <w:p w:rsidR="00CE73E2" w:rsidRPr="0000377C" w:rsidRDefault="0000377C">
      <w:pPr>
        <w:autoSpaceDE w:val="0"/>
        <w:autoSpaceDN w:val="0"/>
        <w:spacing w:before="190" w:after="0"/>
        <w:ind w:left="420"/>
        <w:rPr>
          <w:lang w:val="ru-RU"/>
        </w:rPr>
      </w:pPr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развитие умений  и  навыков  применять  полученные  знания в реальной  учебной  и жизненной  практике,  связанной 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 </w:t>
      </w:r>
    </w:p>
    <w:p w:rsidR="00CE73E2" w:rsidRPr="0000377C" w:rsidRDefault="0000377C">
      <w:pPr>
        <w:autoSpaceDE w:val="0"/>
        <w:autoSpaceDN w:val="0"/>
        <w:spacing w:before="190" w:after="0" w:line="271" w:lineRule="auto"/>
        <w:ind w:left="420" w:right="144"/>
        <w:rPr>
          <w:lang w:val="ru-RU"/>
        </w:rPr>
      </w:pPr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>—  духовно-нравственное развитие и воспитание личности гражданина России, понимание своей принадлежности к Российскому государству, определённому этносу; проявление уважения к истории, культуре, традициям народов РФ; освоение младшими школьниками мирового</w:t>
      </w:r>
    </w:p>
    <w:p w:rsidR="00CE73E2" w:rsidRPr="0000377C" w:rsidRDefault="00CE73E2">
      <w:pPr>
        <w:rPr>
          <w:lang w:val="ru-RU"/>
        </w:rPr>
        <w:sectPr w:rsidR="00CE73E2" w:rsidRPr="0000377C">
          <w:pgSz w:w="11900" w:h="16840"/>
          <w:pgMar w:top="298" w:right="650" w:bottom="45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CE73E2" w:rsidRPr="0000377C" w:rsidRDefault="00CE73E2">
      <w:pPr>
        <w:autoSpaceDE w:val="0"/>
        <w:autoSpaceDN w:val="0"/>
        <w:spacing w:after="66" w:line="220" w:lineRule="exact"/>
        <w:rPr>
          <w:lang w:val="ru-RU"/>
        </w:rPr>
      </w:pPr>
    </w:p>
    <w:p w:rsidR="00CE73E2" w:rsidRPr="0000377C" w:rsidRDefault="0000377C">
      <w:pPr>
        <w:autoSpaceDE w:val="0"/>
        <w:autoSpaceDN w:val="0"/>
        <w:spacing w:after="0" w:line="262" w:lineRule="auto"/>
        <w:ind w:left="420" w:right="432"/>
        <w:rPr>
          <w:lang w:val="ru-RU"/>
        </w:rPr>
      </w:pPr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 xml:space="preserve">культурного опыта по созданию общечеловеческих ценностей, законов и правил построения взаимоотношений в социуме; обогащение духовного богатства обучающихся; </w:t>
      </w:r>
    </w:p>
    <w:p w:rsidR="00CE73E2" w:rsidRPr="0000377C" w:rsidRDefault="0000377C">
      <w:pPr>
        <w:autoSpaceDE w:val="0"/>
        <w:autoSpaceDN w:val="0"/>
        <w:spacing w:before="190" w:after="0" w:line="281" w:lineRule="auto"/>
        <w:ind w:left="420"/>
        <w:rPr>
          <w:lang w:val="ru-RU"/>
        </w:rPr>
      </w:pPr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>— 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становление навыков повседневного проявления культуры общения, гуманного отношения к людям,  уважительного  отношения  к их взглядам, мнению и индивидуальности</w:t>
      </w:r>
    </w:p>
    <w:p w:rsidR="00CE73E2" w:rsidRPr="0000377C" w:rsidRDefault="0000377C">
      <w:pPr>
        <w:autoSpaceDE w:val="0"/>
        <w:autoSpaceDN w:val="0"/>
        <w:spacing w:before="178" w:after="0" w:line="286" w:lineRule="auto"/>
        <w:ind w:firstLine="180"/>
        <w:rPr>
          <w:lang w:val="ru-RU"/>
        </w:rPr>
      </w:pPr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 xml:space="preserve">Центральной идеей конструирования содержания и планируемых результатов обучения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 «Человек и </w:t>
      </w:r>
      <w:proofErr w:type="spellStart"/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>природа»</w:t>
      </w:r>
      <w:proofErr w:type="gramStart"/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>,«</w:t>
      </w:r>
      <w:proofErr w:type="gramEnd"/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>Человек</w:t>
      </w:r>
      <w:proofErr w:type="spellEnd"/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 xml:space="preserve">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 Отбор содержания </w:t>
      </w:r>
      <w:proofErr w:type="spellStart"/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>курса</w:t>
      </w:r>
      <w:proofErr w:type="gramStart"/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>«О</w:t>
      </w:r>
      <w:proofErr w:type="gramEnd"/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>кружающий</w:t>
      </w:r>
      <w:proofErr w:type="spellEnd"/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 xml:space="preserve"> мир» осуществлён на основе следующих ведущих идей:</w:t>
      </w:r>
    </w:p>
    <w:p w:rsidR="00CE73E2" w:rsidRPr="0000377C" w:rsidRDefault="0000377C">
      <w:pPr>
        <w:autoSpaceDE w:val="0"/>
        <w:autoSpaceDN w:val="0"/>
        <w:spacing w:before="178" w:after="0" w:line="230" w:lineRule="auto"/>
        <w:ind w:left="420"/>
        <w:rPr>
          <w:lang w:val="ru-RU"/>
        </w:rPr>
      </w:pPr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раскрытие роли человека в природе и обществе; </w:t>
      </w:r>
    </w:p>
    <w:p w:rsidR="00CE73E2" w:rsidRPr="0000377C" w:rsidRDefault="0000377C">
      <w:pPr>
        <w:autoSpaceDE w:val="0"/>
        <w:autoSpaceDN w:val="0"/>
        <w:spacing w:before="190" w:after="0" w:line="271" w:lineRule="auto"/>
        <w:ind w:left="420" w:right="432"/>
        <w:rPr>
          <w:lang w:val="ru-RU"/>
        </w:rPr>
      </w:pPr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освоение общечеловеческих ценностей взаимодействия в системах «Человек и </w:t>
      </w:r>
      <w:proofErr w:type="spellStart"/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>природа»</w:t>
      </w:r>
      <w:proofErr w:type="gramStart"/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>,«</w:t>
      </w:r>
      <w:proofErr w:type="gramEnd"/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>Человек</w:t>
      </w:r>
      <w:proofErr w:type="spellEnd"/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 xml:space="preserve"> и общество», «Человек и другие люди», «Человек и его самость», «Человек и познание».</w:t>
      </w:r>
    </w:p>
    <w:p w:rsidR="00CE73E2" w:rsidRPr="0000377C" w:rsidRDefault="0000377C">
      <w:pPr>
        <w:tabs>
          <w:tab w:val="left" w:pos="180"/>
        </w:tabs>
        <w:autoSpaceDE w:val="0"/>
        <w:autoSpaceDN w:val="0"/>
        <w:spacing w:before="178" w:after="0" w:line="262" w:lineRule="auto"/>
        <w:ind w:right="288"/>
        <w:rPr>
          <w:lang w:val="ru-RU"/>
        </w:rPr>
      </w:pPr>
      <w:r w:rsidRPr="0000377C">
        <w:rPr>
          <w:lang w:val="ru-RU"/>
        </w:rPr>
        <w:tab/>
      </w:r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>Общее число часов, отведённых на изучение курса «Окружающий мир» в 1 классе составляет 66 часов (два часа в неделю).</w:t>
      </w:r>
    </w:p>
    <w:p w:rsidR="00CE73E2" w:rsidRPr="0000377C" w:rsidRDefault="00CE73E2">
      <w:pPr>
        <w:rPr>
          <w:lang w:val="ru-RU"/>
        </w:rPr>
        <w:sectPr w:rsidR="00CE73E2" w:rsidRPr="0000377C">
          <w:pgSz w:w="11900" w:h="16840"/>
          <w:pgMar w:top="286" w:right="766" w:bottom="1440" w:left="666" w:header="720" w:footer="720" w:gutter="0"/>
          <w:cols w:space="720" w:equalWidth="0">
            <w:col w:w="10468" w:space="0"/>
          </w:cols>
          <w:docGrid w:linePitch="360"/>
        </w:sectPr>
      </w:pPr>
    </w:p>
    <w:p w:rsidR="00CE73E2" w:rsidRPr="0000377C" w:rsidRDefault="00CE73E2">
      <w:pPr>
        <w:autoSpaceDE w:val="0"/>
        <w:autoSpaceDN w:val="0"/>
        <w:spacing w:after="78" w:line="220" w:lineRule="exact"/>
        <w:rPr>
          <w:lang w:val="ru-RU"/>
        </w:rPr>
      </w:pPr>
    </w:p>
    <w:p w:rsidR="00CE73E2" w:rsidRPr="0000377C" w:rsidRDefault="0000377C">
      <w:pPr>
        <w:autoSpaceDE w:val="0"/>
        <w:autoSpaceDN w:val="0"/>
        <w:spacing w:after="0" w:line="230" w:lineRule="auto"/>
        <w:rPr>
          <w:lang w:val="ru-RU"/>
        </w:rPr>
      </w:pPr>
      <w:r w:rsidRPr="0000377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СОДЕРЖАНИЕ УЧЕБНОГО ПРЕДМЕТА </w:t>
      </w:r>
    </w:p>
    <w:p w:rsidR="00CE73E2" w:rsidRPr="0000377C" w:rsidRDefault="0000377C">
      <w:pPr>
        <w:tabs>
          <w:tab w:val="left" w:pos="180"/>
        </w:tabs>
        <w:autoSpaceDE w:val="0"/>
        <w:autoSpaceDN w:val="0"/>
        <w:spacing w:before="346" w:after="0" w:line="281" w:lineRule="auto"/>
        <w:rPr>
          <w:lang w:val="ru-RU"/>
        </w:rPr>
      </w:pPr>
      <w:r w:rsidRPr="0000377C">
        <w:rPr>
          <w:lang w:val="ru-RU"/>
        </w:rPr>
        <w:tab/>
      </w:r>
      <w:r w:rsidRPr="0000377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Человек и общество </w:t>
      </w:r>
      <w:r w:rsidRPr="0000377C">
        <w:rPr>
          <w:lang w:val="ru-RU"/>
        </w:rPr>
        <w:br/>
      </w:r>
      <w:r w:rsidRPr="0000377C">
        <w:rPr>
          <w:lang w:val="ru-RU"/>
        </w:rPr>
        <w:tab/>
      </w:r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 xml:space="preserve"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 Совместная </w:t>
      </w:r>
      <w:r w:rsidRPr="0000377C">
        <w:rPr>
          <w:lang w:val="ru-RU"/>
        </w:rPr>
        <w:br/>
      </w:r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 xml:space="preserve">деятельность с одноклассниками — учёба, игры, отдых. Рабочее место школьника: удобное </w:t>
      </w:r>
      <w:r w:rsidRPr="0000377C">
        <w:rPr>
          <w:lang w:val="ru-RU"/>
        </w:rPr>
        <w:br/>
      </w:r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>размещение учебных материалов и учебного оборудования; поза; освещение рабочего места. Правила безопасной работы на учебном месте. Режим труда и отдыха.</w:t>
      </w:r>
    </w:p>
    <w:p w:rsidR="00CE73E2" w:rsidRPr="0000377C" w:rsidRDefault="0000377C">
      <w:pPr>
        <w:tabs>
          <w:tab w:val="left" w:pos="180"/>
        </w:tabs>
        <w:autoSpaceDE w:val="0"/>
        <w:autoSpaceDN w:val="0"/>
        <w:spacing w:before="70" w:after="0" w:line="262" w:lineRule="auto"/>
        <w:ind w:right="864"/>
        <w:rPr>
          <w:lang w:val="ru-RU"/>
        </w:rPr>
      </w:pPr>
      <w:r w:rsidRPr="0000377C">
        <w:rPr>
          <w:lang w:val="ru-RU"/>
        </w:rPr>
        <w:tab/>
      </w:r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>Семья.  Моя семья в прошлом и настоящем.  Имена и фамилии членов семьи, их профессии. Взаимоотношения и взаимопомощь в семье.  Совместный труд и отдых.  Домашний адрес.</w:t>
      </w:r>
    </w:p>
    <w:p w:rsidR="00CE73E2" w:rsidRPr="0000377C" w:rsidRDefault="0000377C">
      <w:pPr>
        <w:autoSpaceDE w:val="0"/>
        <w:autoSpaceDN w:val="0"/>
        <w:spacing w:before="72" w:after="0"/>
        <w:ind w:firstLine="180"/>
        <w:rPr>
          <w:lang w:val="ru-RU"/>
        </w:rPr>
      </w:pPr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>Россия — наша Родина. Москва —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 Ценность и красота рукотворного  мира.    Правила поведения в социуме.</w:t>
      </w:r>
    </w:p>
    <w:p w:rsidR="00CE73E2" w:rsidRPr="0000377C" w:rsidRDefault="0000377C">
      <w:pPr>
        <w:tabs>
          <w:tab w:val="left" w:pos="180"/>
        </w:tabs>
        <w:autoSpaceDE w:val="0"/>
        <w:autoSpaceDN w:val="0"/>
        <w:spacing w:before="70" w:after="0" w:line="281" w:lineRule="auto"/>
        <w:rPr>
          <w:lang w:val="ru-RU"/>
        </w:rPr>
      </w:pPr>
      <w:r w:rsidRPr="0000377C">
        <w:rPr>
          <w:lang w:val="ru-RU"/>
        </w:rPr>
        <w:tab/>
      </w:r>
      <w:r w:rsidRPr="0000377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Человек и природа </w:t>
      </w:r>
      <w:r w:rsidRPr="0000377C">
        <w:rPr>
          <w:lang w:val="ru-RU"/>
        </w:rPr>
        <w:br/>
      </w:r>
      <w:r w:rsidRPr="0000377C">
        <w:rPr>
          <w:lang w:val="ru-RU"/>
        </w:rPr>
        <w:tab/>
      </w:r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>Природа —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 Сезонные изменения в природе.  Взаимосвязи между человеком и природой.  Правила нравственного и безопасного поведения в природе.</w:t>
      </w:r>
    </w:p>
    <w:p w:rsidR="00CE73E2" w:rsidRPr="0000377C" w:rsidRDefault="0000377C">
      <w:pPr>
        <w:autoSpaceDE w:val="0"/>
        <w:autoSpaceDN w:val="0"/>
        <w:spacing w:before="70" w:after="0"/>
        <w:ind w:right="144" w:firstLine="180"/>
        <w:rPr>
          <w:lang w:val="ru-RU"/>
        </w:rPr>
      </w:pPr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 xml:space="preserve"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</w:t>
      </w:r>
      <w:proofErr w:type="gramStart"/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>Части растения (называние, краткая характеристика значения для жизни растения): корень, стебель, лист, цветок, плод, семя.</w:t>
      </w:r>
      <w:proofErr w:type="gramEnd"/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 xml:space="preserve"> Комнатные растения, правила содержания и ухода.</w:t>
      </w:r>
    </w:p>
    <w:p w:rsidR="00CE73E2" w:rsidRPr="0000377C" w:rsidRDefault="0000377C">
      <w:pPr>
        <w:tabs>
          <w:tab w:val="left" w:pos="180"/>
        </w:tabs>
        <w:autoSpaceDE w:val="0"/>
        <w:autoSpaceDN w:val="0"/>
        <w:spacing w:before="70" w:after="0" w:line="262" w:lineRule="auto"/>
        <w:ind w:right="576"/>
        <w:rPr>
          <w:lang w:val="ru-RU"/>
        </w:rPr>
      </w:pPr>
      <w:r w:rsidRPr="0000377C">
        <w:rPr>
          <w:lang w:val="ru-RU"/>
        </w:rPr>
        <w:tab/>
      </w:r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>Мир животных Разные группы животных (звери, насекомые, птицы, рыбы и др.</w:t>
      </w:r>
      <w:proofErr w:type="gramStart"/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 xml:space="preserve"> )</w:t>
      </w:r>
      <w:proofErr w:type="gramEnd"/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>. Домашние и дикие животные (различия в условиях жизни). Забота о домашних питомцах.</w:t>
      </w:r>
    </w:p>
    <w:p w:rsidR="00CE73E2" w:rsidRPr="0000377C" w:rsidRDefault="0000377C">
      <w:pPr>
        <w:autoSpaceDE w:val="0"/>
        <w:autoSpaceDN w:val="0"/>
        <w:spacing w:before="70" w:after="0" w:line="262" w:lineRule="auto"/>
        <w:ind w:left="180" w:right="144"/>
        <w:rPr>
          <w:lang w:val="ru-RU"/>
        </w:rPr>
      </w:pPr>
      <w:r w:rsidRPr="0000377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Правила безопасной жизни </w:t>
      </w:r>
      <w:r w:rsidRPr="0000377C">
        <w:rPr>
          <w:lang w:val="ru-RU"/>
        </w:rPr>
        <w:br/>
      </w:r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 xml:space="preserve">Понимание необходимости соблюдения режима дня, правил здорового питания и личной гигиены. </w:t>
      </w:r>
    </w:p>
    <w:p w:rsidR="00CE73E2" w:rsidRPr="0000377C" w:rsidRDefault="0000377C">
      <w:pPr>
        <w:autoSpaceDE w:val="0"/>
        <w:autoSpaceDN w:val="0"/>
        <w:spacing w:before="70" w:after="0" w:line="230" w:lineRule="auto"/>
        <w:rPr>
          <w:lang w:val="ru-RU"/>
        </w:rPr>
      </w:pPr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>Правила безопасности в быту: пользование бытовыми электроприборами, газовыми плитами.</w:t>
      </w:r>
    </w:p>
    <w:p w:rsidR="00CE73E2" w:rsidRPr="0000377C" w:rsidRDefault="0000377C">
      <w:pPr>
        <w:tabs>
          <w:tab w:val="left" w:pos="180"/>
        </w:tabs>
        <w:autoSpaceDE w:val="0"/>
        <w:autoSpaceDN w:val="0"/>
        <w:spacing w:before="70" w:after="0" w:line="262" w:lineRule="auto"/>
        <w:ind w:right="288"/>
        <w:rPr>
          <w:lang w:val="ru-RU"/>
        </w:rPr>
      </w:pPr>
      <w:r w:rsidRPr="0000377C">
        <w:rPr>
          <w:lang w:val="ru-RU"/>
        </w:rPr>
        <w:tab/>
      </w:r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CE73E2" w:rsidRPr="0000377C" w:rsidRDefault="0000377C">
      <w:pPr>
        <w:tabs>
          <w:tab w:val="left" w:pos="180"/>
        </w:tabs>
        <w:autoSpaceDE w:val="0"/>
        <w:autoSpaceDN w:val="0"/>
        <w:spacing w:before="72" w:after="0" w:line="262" w:lineRule="auto"/>
        <w:ind w:right="432"/>
        <w:rPr>
          <w:lang w:val="ru-RU"/>
        </w:rPr>
      </w:pPr>
      <w:r w:rsidRPr="0000377C">
        <w:rPr>
          <w:lang w:val="ru-RU"/>
        </w:rPr>
        <w:tab/>
      </w:r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>Безопасность в сети Интернет (электронный дневник и электронные ресурсы школы) в условиях контролируемого доступа в Интернет.</w:t>
      </w:r>
    </w:p>
    <w:p w:rsidR="00CE73E2" w:rsidRPr="0000377C" w:rsidRDefault="0000377C">
      <w:pPr>
        <w:autoSpaceDE w:val="0"/>
        <w:autoSpaceDN w:val="0"/>
        <w:spacing w:before="192" w:after="0" w:line="262" w:lineRule="auto"/>
        <w:ind w:left="180" w:right="3456"/>
        <w:rPr>
          <w:lang w:val="ru-RU"/>
        </w:rPr>
      </w:pPr>
      <w:r w:rsidRPr="0000377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Универсальные учебные действия (пропедевтический уровень) </w:t>
      </w:r>
      <w:r w:rsidRPr="0000377C">
        <w:rPr>
          <w:rFonts w:ascii="Times New Roman" w:eastAsia="Times New Roman" w:hAnsi="Times New Roman"/>
          <w:i/>
          <w:color w:val="000000"/>
          <w:sz w:val="24"/>
          <w:lang w:val="ru-RU"/>
        </w:rPr>
        <w:t>Познавательные универсальные учебные действия:</w:t>
      </w:r>
    </w:p>
    <w:p w:rsidR="00CE73E2" w:rsidRPr="0000377C" w:rsidRDefault="0000377C">
      <w:pPr>
        <w:autoSpaceDE w:val="0"/>
        <w:autoSpaceDN w:val="0"/>
        <w:spacing w:before="178" w:after="0" w:line="262" w:lineRule="auto"/>
        <w:ind w:left="420" w:right="144"/>
        <w:rPr>
          <w:lang w:val="ru-RU"/>
        </w:rPr>
      </w:pPr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 xml:space="preserve">—  сравнивать происходящие в природе изменения, наблюдать зависимость изменений в живой природе от состояния неживой природы; </w:t>
      </w:r>
    </w:p>
    <w:p w:rsidR="00CE73E2" w:rsidRPr="0000377C" w:rsidRDefault="0000377C">
      <w:pPr>
        <w:autoSpaceDE w:val="0"/>
        <w:autoSpaceDN w:val="0"/>
        <w:spacing w:before="190" w:after="0" w:line="262" w:lineRule="auto"/>
        <w:ind w:left="420" w:right="288"/>
        <w:rPr>
          <w:lang w:val="ru-RU"/>
        </w:rPr>
      </w:pPr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</w:t>
      </w:r>
      <w:proofErr w:type="gramStart"/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>изученного</w:t>
      </w:r>
      <w:proofErr w:type="gramEnd"/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 xml:space="preserve">); </w:t>
      </w:r>
    </w:p>
    <w:p w:rsidR="00CE73E2" w:rsidRPr="0000377C" w:rsidRDefault="0000377C">
      <w:pPr>
        <w:autoSpaceDE w:val="0"/>
        <w:autoSpaceDN w:val="0"/>
        <w:spacing w:before="190" w:after="0" w:line="262" w:lineRule="auto"/>
        <w:ind w:left="420" w:right="144"/>
        <w:rPr>
          <w:lang w:val="ru-RU"/>
        </w:rPr>
      </w:pPr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>—  приводить примеры лиственных и хвойных растений, сравнивать их, устанавливать различия во внешнем виде.</w:t>
      </w:r>
    </w:p>
    <w:p w:rsidR="00CE73E2" w:rsidRPr="0000377C" w:rsidRDefault="0000377C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00377C">
        <w:rPr>
          <w:rFonts w:ascii="Times New Roman" w:eastAsia="Times New Roman" w:hAnsi="Times New Roman"/>
          <w:i/>
          <w:color w:val="000000"/>
          <w:sz w:val="24"/>
          <w:lang w:val="ru-RU"/>
        </w:rPr>
        <w:t>Работа с информацией:</w:t>
      </w:r>
    </w:p>
    <w:p w:rsidR="00CE73E2" w:rsidRPr="0000377C" w:rsidRDefault="0000377C">
      <w:pPr>
        <w:autoSpaceDE w:val="0"/>
        <w:autoSpaceDN w:val="0"/>
        <w:spacing w:before="178" w:after="0" w:line="262" w:lineRule="auto"/>
        <w:ind w:left="420"/>
        <w:rPr>
          <w:lang w:val="ru-RU"/>
        </w:rPr>
      </w:pPr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понимать, что информация может быть представлена в разной форме — текста, иллюстраций, видео, таблицы; </w:t>
      </w:r>
    </w:p>
    <w:p w:rsidR="00CE73E2" w:rsidRPr="0000377C" w:rsidRDefault="00CE73E2">
      <w:pPr>
        <w:rPr>
          <w:lang w:val="ru-RU"/>
        </w:rPr>
        <w:sectPr w:rsidR="00CE73E2" w:rsidRPr="0000377C">
          <w:pgSz w:w="11900" w:h="16840"/>
          <w:pgMar w:top="298" w:right="650" w:bottom="45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CE73E2" w:rsidRPr="0000377C" w:rsidRDefault="00CE73E2">
      <w:pPr>
        <w:autoSpaceDE w:val="0"/>
        <w:autoSpaceDN w:val="0"/>
        <w:spacing w:after="108" w:line="220" w:lineRule="exact"/>
        <w:rPr>
          <w:lang w:val="ru-RU"/>
        </w:rPr>
      </w:pPr>
    </w:p>
    <w:p w:rsidR="00CE73E2" w:rsidRPr="0000377C" w:rsidRDefault="0000377C">
      <w:pPr>
        <w:autoSpaceDE w:val="0"/>
        <w:autoSpaceDN w:val="0"/>
        <w:spacing w:after="0" w:line="230" w:lineRule="auto"/>
        <w:ind w:left="240"/>
        <w:rPr>
          <w:lang w:val="ru-RU"/>
        </w:rPr>
      </w:pPr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>—  соотносить иллюстрацию явления (объекта, предмета) с его названием.</w:t>
      </w:r>
    </w:p>
    <w:p w:rsidR="00CE73E2" w:rsidRPr="0000377C" w:rsidRDefault="0000377C">
      <w:pPr>
        <w:autoSpaceDE w:val="0"/>
        <w:autoSpaceDN w:val="0"/>
        <w:spacing w:before="178" w:after="0" w:line="230" w:lineRule="auto"/>
        <w:rPr>
          <w:lang w:val="ru-RU"/>
        </w:rPr>
      </w:pPr>
      <w:r w:rsidRPr="0000377C">
        <w:rPr>
          <w:rFonts w:ascii="Times New Roman" w:eastAsia="Times New Roman" w:hAnsi="Times New Roman"/>
          <w:i/>
          <w:color w:val="000000"/>
          <w:sz w:val="24"/>
          <w:lang w:val="ru-RU"/>
        </w:rPr>
        <w:t>Коммуникативные универсальные учебные действия:</w:t>
      </w:r>
    </w:p>
    <w:p w:rsidR="00CE73E2" w:rsidRPr="0000377C" w:rsidRDefault="0000377C">
      <w:pPr>
        <w:autoSpaceDE w:val="0"/>
        <w:autoSpaceDN w:val="0"/>
        <w:spacing w:before="178" w:after="0" w:line="262" w:lineRule="auto"/>
        <w:ind w:left="240" w:right="288"/>
        <w:rPr>
          <w:lang w:val="ru-RU"/>
        </w:rPr>
      </w:pPr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 xml:space="preserve">—  в процессе учебного диалога слушать говорящего; отвечать на вопросы, дополнять ответы участников; уважительно </w:t>
      </w:r>
      <w:proofErr w:type="gramStart"/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>от</w:t>
      </w:r>
      <w:proofErr w:type="gramEnd"/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 xml:space="preserve"> носиться к разным мнениям; </w:t>
      </w:r>
    </w:p>
    <w:p w:rsidR="00CE73E2" w:rsidRPr="0000377C" w:rsidRDefault="0000377C">
      <w:pPr>
        <w:autoSpaceDE w:val="0"/>
        <w:autoSpaceDN w:val="0"/>
        <w:spacing w:before="190" w:after="0" w:line="262" w:lineRule="auto"/>
        <w:ind w:left="240" w:right="1008"/>
        <w:rPr>
          <w:lang w:val="ru-RU"/>
        </w:rPr>
      </w:pPr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 xml:space="preserve">—  воспроизводить названия своего населенного пункта, название страны, её столицы; воспроизводить наизусть слова гимна России; </w:t>
      </w:r>
    </w:p>
    <w:p w:rsidR="00CE73E2" w:rsidRPr="0000377C" w:rsidRDefault="0000377C">
      <w:pPr>
        <w:autoSpaceDE w:val="0"/>
        <w:autoSpaceDN w:val="0"/>
        <w:spacing w:before="190" w:after="0" w:line="262" w:lineRule="auto"/>
        <w:ind w:left="240"/>
        <w:rPr>
          <w:lang w:val="ru-RU"/>
        </w:rPr>
      </w:pPr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соотносить  предметы   декоративно-прикладного   искусства с принадлежностью народу РФ, описывать предмет по предложенному плану; </w:t>
      </w:r>
    </w:p>
    <w:p w:rsidR="00CE73E2" w:rsidRPr="0000377C" w:rsidRDefault="0000377C">
      <w:pPr>
        <w:autoSpaceDE w:val="0"/>
        <w:autoSpaceDN w:val="0"/>
        <w:spacing w:before="192" w:after="0" w:line="262" w:lineRule="auto"/>
        <w:ind w:left="240" w:right="432"/>
        <w:rPr>
          <w:lang w:val="ru-RU"/>
        </w:rPr>
      </w:pPr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описывать по предложенному плану время года, передавать в рассказе своё отношение к природным явлениям; </w:t>
      </w:r>
    </w:p>
    <w:p w:rsidR="00CE73E2" w:rsidRPr="0000377C" w:rsidRDefault="0000377C">
      <w:pPr>
        <w:autoSpaceDE w:val="0"/>
        <w:autoSpaceDN w:val="0"/>
        <w:spacing w:before="190" w:after="0" w:line="230" w:lineRule="auto"/>
        <w:ind w:left="240"/>
        <w:rPr>
          <w:lang w:val="ru-RU"/>
        </w:rPr>
      </w:pPr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>—  сравнивать домашних и диких животных, объяснять, чем они различаются.</w:t>
      </w:r>
    </w:p>
    <w:p w:rsidR="00CE73E2" w:rsidRPr="0000377C" w:rsidRDefault="0000377C">
      <w:pPr>
        <w:autoSpaceDE w:val="0"/>
        <w:autoSpaceDN w:val="0"/>
        <w:spacing w:before="178" w:after="0" w:line="230" w:lineRule="auto"/>
        <w:rPr>
          <w:lang w:val="ru-RU"/>
        </w:rPr>
      </w:pPr>
      <w:r w:rsidRPr="0000377C">
        <w:rPr>
          <w:rFonts w:ascii="Times New Roman" w:eastAsia="Times New Roman" w:hAnsi="Times New Roman"/>
          <w:i/>
          <w:color w:val="000000"/>
          <w:sz w:val="24"/>
          <w:lang w:val="ru-RU"/>
        </w:rPr>
        <w:t>Регулятивные универсальные учебные действия:</w:t>
      </w:r>
    </w:p>
    <w:p w:rsidR="00CE73E2" w:rsidRPr="0000377C" w:rsidRDefault="0000377C">
      <w:pPr>
        <w:autoSpaceDE w:val="0"/>
        <w:autoSpaceDN w:val="0"/>
        <w:spacing w:before="178" w:after="0" w:line="271" w:lineRule="auto"/>
        <w:ind w:left="240"/>
        <w:rPr>
          <w:lang w:val="ru-RU"/>
        </w:rPr>
      </w:pPr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 xml:space="preserve">—  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:rsidR="00CE73E2" w:rsidRPr="0000377C" w:rsidRDefault="0000377C">
      <w:pPr>
        <w:autoSpaceDE w:val="0"/>
        <w:autoSpaceDN w:val="0"/>
        <w:spacing w:before="190" w:after="0" w:line="262" w:lineRule="auto"/>
        <w:ind w:left="240" w:right="144"/>
        <w:rPr>
          <w:lang w:val="ru-RU"/>
        </w:rPr>
      </w:pPr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оценивать выполнение правил безопасного поведения на дорогах и улицах другими детьми, выполнять самооценку; </w:t>
      </w:r>
    </w:p>
    <w:p w:rsidR="00CE73E2" w:rsidRPr="0000377C" w:rsidRDefault="0000377C">
      <w:pPr>
        <w:autoSpaceDE w:val="0"/>
        <w:autoSpaceDN w:val="0"/>
        <w:spacing w:before="190" w:after="0" w:line="271" w:lineRule="auto"/>
        <w:ind w:left="240"/>
        <w:rPr>
          <w:lang w:val="ru-RU"/>
        </w:rPr>
      </w:pPr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 xml:space="preserve">—  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</w:t>
      </w:r>
      <w:proofErr w:type="spellStart"/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>электро</w:t>
      </w:r>
      <w:proofErr w:type="spellEnd"/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 xml:space="preserve"> и газовыми приборами.</w:t>
      </w:r>
    </w:p>
    <w:p w:rsidR="00CE73E2" w:rsidRPr="0000377C" w:rsidRDefault="0000377C">
      <w:pPr>
        <w:autoSpaceDE w:val="0"/>
        <w:autoSpaceDN w:val="0"/>
        <w:spacing w:before="178" w:after="0" w:line="230" w:lineRule="auto"/>
        <w:rPr>
          <w:lang w:val="ru-RU"/>
        </w:rPr>
      </w:pPr>
      <w:r w:rsidRPr="0000377C">
        <w:rPr>
          <w:rFonts w:ascii="Times New Roman" w:eastAsia="Times New Roman" w:hAnsi="Times New Roman"/>
          <w:i/>
          <w:color w:val="000000"/>
          <w:sz w:val="24"/>
          <w:lang w:val="ru-RU"/>
        </w:rPr>
        <w:t>Совместная деятельность:</w:t>
      </w:r>
    </w:p>
    <w:p w:rsidR="00CE73E2" w:rsidRPr="0000377C" w:rsidRDefault="0000377C">
      <w:pPr>
        <w:autoSpaceDE w:val="0"/>
        <w:autoSpaceDN w:val="0"/>
        <w:spacing w:before="178" w:after="0" w:line="271" w:lineRule="auto"/>
        <w:ind w:left="240" w:right="432"/>
        <w:rPr>
          <w:lang w:val="ru-RU"/>
        </w:rPr>
      </w:pPr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>—  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CE73E2" w:rsidRPr="0000377C" w:rsidRDefault="00CE73E2">
      <w:pPr>
        <w:rPr>
          <w:lang w:val="ru-RU"/>
        </w:rPr>
        <w:sectPr w:rsidR="00CE73E2" w:rsidRPr="0000377C">
          <w:pgSz w:w="11900" w:h="16840"/>
          <w:pgMar w:top="328" w:right="796" w:bottom="1440" w:left="846" w:header="720" w:footer="720" w:gutter="0"/>
          <w:cols w:space="720" w:equalWidth="0">
            <w:col w:w="10258" w:space="0"/>
          </w:cols>
          <w:docGrid w:linePitch="360"/>
        </w:sectPr>
      </w:pPr>
    </w:p>
    <w:p w:rsidR="00CE73E2" w:rsidRPr="0000377C" w:rsidRDefault="00CE73E2">
      <w:pPr>
        <w:autoSpaceDE w:val="0"/>
        <w:autoSpaceDN w:val="0"/>
        <w:spacing w:after="78" w:line="220" w:lineRule="exact"/>
        <w:rPr>
          <w:lang w:val="ru-RU"/>
        </w:rPr>
      </w:pPr>
    </w:p>
    <w:p w:rsidR="00CE73E2" w:rsidRPr="0000377C" w:rsidRDefault="0000377C">
      <w:pPr>
        <w:autoSpaceDE w:val="0"/>
        <w:autoSpaceDN w:val="0"/>
        <w:spacing w:after="0" w:line="230" w:lineRule="auto"/>
        <w:rPr>
          <w:lang w:val="ru-RU"/>
        </w:rPr>
      </w:pPr>
      <w:r w:rsidRPr="0000377C">
        <w:rPr>
          <w:rFonts w:ascii="Times New Roman" w:eastAsia="Times New Roman" w:hAnsi="Times New Roman"/>
          <w:b/>
          <w:color w:val="000000"/>
          <w:sz w:val="24"/>
          <w:lang w:val="ru-RU"/>
        </w:rPr>
        <w:t>ПЛАНИРУЕМЫЕ ОБРАЗОВАТЕЛЬНЫЕ РЕЗУЛЬТАТЫ</w:t>
      </w:r>
    </w:p>
    <w:p w:rsidR="00CE73E2" w:rsidRPr="0000377C" w:rsidRDefault="0000377C">
      <w:pPr>
        <w:tabs>
          <w:tab w:val="left" w:pos="180"/>
        </w:tabs>
        <w:autoSpaceDE w:val="0"/>
        <w:autoSpaceDN w:val="0"/>
        <w:spacing w:before="346" w:after="0" w:line="262" w:lineRule="auto"/>
        <w:ind w:right="720"/>
        <w:rPr>
          <w:lang w:val="ru-RU"/>
        </w:rPr>
      </w:pPr>
      <w:r w:rsidRPr="0000377C">
        <w:rPr>
          <w:lang w:val="ru-RU"/>
        </w:rPr>
        <w:tab/>
      </w:r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 xml:space="preserve">Изучение предмета "Окружающий мир" в 1 классе направлено на достижение </w:t>
      </w:r>
      <w:proofErr w:type="gramStart"/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>обучающимися</w:t>
      </w:r>
      <w:proofErr w:type="gramEnd"/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 xml:space="preserve"> личностных, </w:t>
      </w:r>
      <w:proofErr w:type="spellStart"/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>метапредметных</w:t>
      </w:r>
      <w:proofErr w:type="spellEnd"/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 xml:space="preserve"> и предметных результатов освоения учебного предмета.</w:t>
      </w:r>
    </w:p>
    <w:p w:rsidR="00CE73E2" w:rsidRPr="0000377C" w:rsidRDefault="0000377C">
      <w:pPr>
        <w:autoSpaceDE w:val="0"/>
        <w:autoSpaceDN w:val="0"/>
        <w:spacing w:before="226" w:after="0" w:line="230" w:lineRule="auto"/>
        <w:rPr>
          <w:lang w:val="ru-RU"/>
        </w:rPr>
      </w:pPr>
      <w:r w:rsidRPr="0000377C">
        <w:rPr>
          <w:rFonts w:ascii="Times New Roman" w:eastAsia="Times New Roman" w:hAnsi="Times New Roman"/>
          <w:b/>
          <w:color w:val="000000"/>
          <w:sz w:val="24"/>
          <w:lang w:val="ru-RU"/>
        </w:rPr>
        <w:t>ЛИЧНОСТНЫЕ РЕЗУЛЬТАТЫ</w:t>
      </w:r>
    </w:p>
    <w:p w:rsidR="00CE73E2" w:rsidRPr="0000377C" w:rsidRDefault="0000377C">
      <w:pPr>
        <w:tabs>
          <w:tab w:val="left" w:pos="180"/>
        </w:tabs>
        <w:autoSpaceDE w:val="0"/>
        <w:autoSpaceDN w:val="0"/>
        <w:spacing w:before="346" w:after="0" w:line="281" w:lineRule="auto"/>
        <w:ind w:right="720"/>
        <w:rPr>
          <w:lang w:val="ru-RU"/>
        </w:rPr>
      </w:pPr>
      <w:r w:rsidRPr="0000377C">
        <w:rPr>
          <w:lang w:val="ru-RU"/>
        </w:rPr>
        <w:tab/>
      </w:r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 xml:space="preserve">Личностные результаты изучения предмета «Окружающий мир» характеризуют готовность </w:t>
      </w:r>
      <w:proofErr w:type="gramStart"/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>обучающихся</w:t>
      </w:r>
      <w:proofErr w:type="gramEnd"/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 xml:space="preserve">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 </w:t>
      </w:r>
      <w:r w:rsidRPr="0000377C">
        <w:rPr>
          <w:lang w:val="ru-RU"/>
        </w:rPr>
        <w:br/>
      </w:r>
      <w:r w:rsidRPr="0000377C">
        <w:rPr>
          <w:lang w:val="ru-RU"/>
        </w:rPr>
        <w:tab/>
      </w:r>
      <w:r w:rsidRPr="0000377C">
        <w:rPr>
          <w:rFonts w:ascii="Times New Roman" w:eastAsia="Times New Roman" w:hAnsi="Times New Roman"/>
          <w:b/>
          <w:color w:val="000000"/>
          <w:sz w:val="24"/>
          <w:lang w:val="ru-RU"/>
        </w:rPr>
        <w:t>Гражданско-патриотического воспитания:</w:t>
      </w:r>
    </w:p>
    <w:p w:rsidR="00CE73E2" w:rsidRPr="0000377C" w:rsidRDefault="0000377C">
      <w:pPr>
        <w:autoSpaceDE w:val="0"/>
        <w:autoSpaceDN w:val="0"/>
        <w:spacing w:before="180" w:after="0" w:line="262" w:lineRule="auto"/>
        <w:ind w:left="420" w:right="720"/>
        <w:rPr>
          <w:lang w:val="ru-RU"/>
        </w:rPr>
      </w:pPr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 xml:space="preserve">—  становление ценностного отношения к своей Родине — России; понимание особой роли многонациональной России в современном мире; </w:t>
      </w:r>
    </w:p>
    <w:p w:rsidR="00CE73E2" w:rsidRPr="0000377C" w:rsidRDefault="0000377C">
      <w:pPr>
        <w:autoSpaceDE w:val="0"/>
        <w:autoSpaceDN w:val="0"/>
        <w:spacing w:before="190" w:after="0" w:line="262" w:lineRule="auto"/>
        <w:ind w:left="420"/>
        <w:rPr>
          <w:lang w:val="ru-RU"/>
        </w:rPr>
      </w:pPr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CE73E2" w:rsidRPr="0000377C" w:rsidRDefault="0000377C">
      <w:pPr>
        <w:autoSpaceDE w:val="0"/>
        <w:autoSpaceDN w:val="0"/>
        <w:spacing w:before="190" w:after="0" w:line="271" w:lineRule="auto"/>
        <w:ind w:left="420" w:right="144"/>
        <w:rPr>
          <w:lang w:val="ru-RU"/>
        </w:rPr>
      </w:pPr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сопричастность к прошлому, настоящему и будущему своей страны и родного края; проявление интереса к истории и многонациональной культуре своей страны, уважения к своему и другим народам; </w:t>
      </w:r>
    </w:p>
    <w:p w:rsidR="00CE73E2" w:rsidRPr="0000377C" w:rsidRDefault="0000377C">
      <w:pPr>
        <w:autoSpaceDE w:val="0"/>
        <w:autoSpaceDN w:val="0"/>
        <w:spacing w:before="190" w:after="0" w:line="262" w:lineRule="auto"/>
        <w:ind w:left="420" w:right="1440"/>
        <w:rPr>
          <w:lang w:val="ru-RU"/>
        </w:rPr>
      </w:pPr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>—  первоначальные представления о человеке как члене общества, осознание прав и ответственности человека как члена общества.</w:t>
      </w:r>
    </w:p>
    <w:p w:rsidR="00CE73E2" w:rsidRPr="0000377C" w:rsidRDefault="0000377C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00377C">
        <w:rPr>
          <w:rFonts w:ascii="Times New Roman" w:eastAsia="Times New Roman" w:hAnsi="Times New Roman"/>
          <w:b/>
          <w:color w:val="000000"/>
          <w:sz w:val="24"/>
          <w:lang w:val="ru-RU"/>
        </w:rPr>
        <w:t>Духовно-нравственного воспитания:</w:t>
      </w:r>
    </w:p>
    <w:p w:rsidR="00CE73E2" w:rsidRPr="0000377C" w:rsidRDefault="0000377C">
      <w:pPr>
        <w:autoSpaceDE w:val="0"/>
        <w:autoSpaceDN w:val="0"/>
        <w:spacing w:before="178" w:after="0" w:line="262" w:lineRule="auto"/>
        <w:ind w:left="420" w:right="144"/>
        <w:rPr>
          <w:lang w:val="ru-RU"/>
        </w:rPr>
      </w:pPr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проявление культуры общения, уважительного отношения к людям, их взглядам, признанию их индивидуальности; </w:t>
      </w:r>
    </w:p>
    <w:p w:rsidR="00CE73E2" w:rsidRPr="0000377C" w:rsidRDefault="0000377C">
      <w:pPr>
        <w:autoSpaceDE w:val="0"/>
        <w:autoSpaceDN w:val="0"/>
        <w:spacing w:before="190" w:after="0" w:line="271" w:lineRule="auto"/>
        <w:ind w:left="420" w:right="864"/>
        <w:rPr>
          <w:lang w:val="ru-RU"/>
        </w:rPr>
      </w:pPr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CE73E2" w:rsidRPr="0000377C" w:rsidRDefault="0000377C">
      <w:pPr>
        <w:autoSpaceDE w:val="0"/>
        <w:autoSpaceDN w:val="0"/>
        <w:spacing w:before="190" w:after="0" w:line="271" w:lineRule="auto"/>
        <w:ind w:left="420" w:right="576"/>
        <w:rPr>
          <w:lang w:val="ru-RU"/>
        </w:rPr>
      </w:pPr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>—  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</w:t>
      </w:r>
    </w:p>
    <w:p w:rsidR="00CE73E2" w:rsidRPr="0000377C" w:rsidRDefault="0000377C">
      <w:pPr>
        <w:autoSpaceDE w:val="0"/>
        <w:autoSpaceDN w:val="0"/>
        <w:spacing w:before="180" w:after="0" w:line="230" w:lineRule="auto"/>
        <w:ind w:left="180"/>
        <w:rPr>
          <w:lang w:val="ru-RU"/>
        </w:rPr>
      </w:pPr>
      <w:r w:rsidRPr="0000377C">
        <w:rPr>
          <w:rFonts w:ascii="Times New Roman" w:eastAsia="Times New Roman" w:hAnsi="Times New Roman"/>
          <w:b/>
          <w:color w:val="000000"/>
          <w:sz w:val="24"/>
          <w:lang w:val="ru-RU"/>
        </w:rPr>
        <w:t>Эстетического воспитания:</w:t>
      </w:r>
    </w:p>
    <w:p w:rsidR="00CE73E2" w:rsidRPr="0000377C" w:rsidRDefault="0000377C">
      <w:pPr>
        <w:autoSpaceDE w:val="0"/>
        <w:autoSpaceDN w:val="0"/>
        <w:spacing w:before="178" w:after="0" w:line="271" w:lineRule="auto"/>
        <w:ind w:left="420" w:right="144"/>
        <w:rPr>
          <w:lang w:val="ru-RU"/>
        </w:rPr>
      </w:pPr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</w:t>
      </w:r>
    </w:p>
    <w:p w:rsidR="00CE73E2" w:rsidRPr="0000377C" w:rsidRDefault="0000377C">
      <w:pPr>
        <w:autoSpaceDE w:val="0"/>
        <w:autoSpaceDN w:val="0"/>
        <w:spacing w:before="190" w:after="0" w:line="262" w:lineRule="auto"/>
        <w:ind w:left="420" w:right="144"/>
        <w:rPr>
          <w:lang w:val="ru-RU"/>
        </w:rPr>
      </w:pPr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>—  использование полученных знаний в продуктивной и преобразующей деятельности, в разных видах художественной деятельности.</w:t>
      </w:r>
    </w:p>
    <w:p w:rsidR="00CE73E2" w:rsidRPr="0000377C" w:rsidRDefault="0000377C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00377C">
        <w:rPr>
          <w:rFonts w:ascii="Times New Roman" w:eastAsia="Times New Roman" w:hAnsi="Times New Roman"/>
          <w:b/>
          <w:color w:val="000000"/>
          <w:sz w:val="24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CE73E2" w:rsidRPr="0000377C" w:rsidRDefault="0000377C">
      <w:pPr>
        <w:autoSpaceDE w:val="0"/>
        <w:autoSpaceDN w:val="0"/>
        <w:spacing w:before="178" w:after="0" w:line="271" w:lineRule="auto"/>
        <w:ind w:left="420" w:right="288"/>
        <w:rPr>
          <w:lang w:val="ru-RU"/>
        </w:rPr>
      </w:pPr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</w:t>
      </w:r>
      <w:r w:rsidRPr="0000377C">
        <w:rPr>
          <w:lang w:val="ru-RU"/>
        </w:rPr>
        <w:br/>
      </w:r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 xml:space="preserve">информационной); </w:t>
      </w:r>
    </w:p>
    <w:p w:rsidR="00CE73E2" w:rsidRPr="0000377C" w:rsidRDefault="0000377C">
      <w:pPr>
        <w:autoSpaceDE w:val="0"/>
        <w:autoSpaceDN w:val="0"/>
        <w:spacing w:before="190" w:after="0" w:line="262" w:lineRule="auto"/>
        <w:ind w:left="420" w:right="432"/>
        <w:rPr>
          <w:lang w:val="ru-RU"/>
        </w:rPr>
      </w:pPr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>—  приобретение опыта эмоционального отношения к среде обитания, бережное отношение к физическому и психическому здоровью.</w:t>
      </w:r>
    </w:p>
    <w:p w:rsidR="00CE73E2" w:rsidRPr="0000377C" w:rsidRDefault="00CE73E2">
      <w:pPr>
        <w:rPr>
          <w:lang w:val="ru-RU"/>
        </w:rPr>
        <w:sectPr w:rsidR="00CE73E2" w:rsidRPr="0000377C">
          <w:pgSz w:w="11900" w:h="16840"/>
          <w:pgMar w:top="298" w:right="648" w:bottom="450" w:left="666" w:header="720" w:footer="720" w:gutter="0"/>
          <w:cols w:space="720" w:equalWidth="0">
            <w:col w:w="10586" w:space="0"/>
          </w:cols>
          <w:docGrid w:linePitch="360"/>
        </w:sectPr>
      </w:pPr>
    </w:p>
    <w:p w:rsidR="00CE73E2" w:rsidRPr="0000377C" w:rsidRDefault="00CE73E2">
      <w:pPr>
        <w:autoSpaceDE w:val="0"/>
        <w:autoSpaceDN w:val="0"/>
        <w:spacing w:after="78" w:line="220" w:lineRule="exact"/>
        <w:rPr>
          <w:lang w:val="ru-RU"/>
        </w:rPr>
      </w:pPr>
    </w:p>
    <w:p w:rsidR="00CE73E2" w:rsidRPr="0000377C" w:rsidRDefault="0000377C">
      <w:pPr>
        <w:autoSpaceDE w:val="0"/>
        <w:autoSpaceDN w:val="0"/>
        <w:spacing w:after="0" w:line="230" w:lineRule="auto"/>
        <w:ind w:left="180"/>
        <w:rPr>
          <w:lang w:val="ru-RU"/>
        </w:rPr>
      </w:pPr>
      <w:r w:rsidRPr="0000377C">
        <w:rPr>
          <w:rFonts w:ascii="Times New Roman" w:eastAsia="Times New Roman" w:hAnsi="Times New Roman"/>
          <w:b/>
          <w:color w:val="000000"/>
          <w:sz w:val="24"/>
          <w:lang w:val="ru-RU"/>
        </w:rPr>
        <w:t>Трудового воспитания:</w:t>
      </w:r>
    </w:p>
    <w:p w:rsidR="00CE73E2" w:rsidRPr="0000377C" w:rsidRDefault="0000377C">
      <w:pPr>
        <w:autoSpaceDE w:val="0"/>
        <w:autoSpaceDN w:val="0"/>
        <w:spacing w:before="178" w:after="0" w:line="271" w:lineRule="auto"/>
        <w:ind w:left="420" w:right="576"/>
        <w:rPr>
          <w:lang w:val="ru-RU"/>
        </w:rPr>
      </w:pPr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>—  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CE73E2" w:rsidRPr="0000377C" w:rsidRDefault="0000377C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00377C">
        <w:rPr>
          <w:rFonts w:ascii="Times New Roman" w:eastAsia="Times New Roman" w:hAnsi="Times New Roman"/>
          <w:b/>
          <w:color w:val="000000"/>
          <w:sz w:val="24"/>
          <w:lang w:val="ru-RU"/>
        </w:rPr>
        <w:t>Экологического воспитания:</w:t>
      </w:r>
    </w:p>
    <w:p w:rsidR="00CE73E2" w:rsidRPr="0000377C" w:rsidRDefault="0000377C">
      <w:pPr>
        <w:autoSpaceDE w:val="0"/>
        <w:autoSpaceDN w:val="0"/>
        <w:spacing w:before="178" w:after="0" w:line="262" w:lineRule="auto"/>
        <w:ind w:left="420" w:right="432"/>
        <w:rPr>
          <w:lang w:val="ru-RU"/>
        </w:rPr>
      </w:pPr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>—  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</w:t>
      </w:r>
    </w:p>
    <w:p w:rsidR="00CE73E2" w:rsidRPr="0000377C" w:rsidRDefault="0000377C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00377C">
        <w:rPr>
          <w:rFonts w:ascii="Times New Roman" w:eastAsia="Times New Roman" w:hAnsi="Times New Roman"/>
          <w:b/>
          <w:color w:val="000000"/>
          <w:sz w:val="24"/>
          <w:lang w:val="ru-RU"/>
        </w:rPr>
        <w:t>Ценности научного познания:</w:t>
      </w:r>
    </w:p>
    <w:p w:rsidR="00CE73E2" w:rsidRPr="0000377C" w:rsidRDefault="0000377C">
      <w:pPr>
        <w:autoSpaceDE w:val="0"/>
        <w:autoSpaceDN w:val="0"/>
        <w:spacing w:before="180" w:after="0" w:line="230" w:lineRule="auto"/>
        <w:ind w:left="420"/>
        <w:rPr>
          <w:lang w:val="ru-RU"/>
        </w:rPr>
      </w:pPr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ориентация в деятельности на первоначальные представления о научной картине мира; </w:t>
      </w:r>
    </w:p>
    <w:p w:rsidR="00CE73E2" w:rsidRPr="0000377C" w:rsidRDefault="0000377C">
      <w:pPr>
        <w:autoSpaceDE w:val="0"/>
        <w:autoSpaceDN w:val="0"/>
        <w:spacing w:before="192" w:after="0" w:line="271" w:lineRule="auto"/>
        <w:ind w:left="420" w:right="576"/>
        <w:rPr>
          <w:lang w:val="ru-RU"/>
        </w:rPr>
      </w:pPr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>—  осознание ценности познания, проявление познавательного интереса, активности, инициативности, любознательности и самостоятельности в обогащении своих знаний, в том числе с использованием различных информационных средств.</w:t>
      </w:r>
    </w:p>
    <w:p w:rsidR="00CE73E2" w:rsidRPr="0000377C" w:rsidRDefault="0000377C">
      <w:pPr>
        <w:autoSpaceDE w:val="0"/>
        <w:autoSpaceDN w:val="0"/>
        <w:spacing w:before="286" w:after="0" w:line="230" w:lineRule="auto"/>
        <w:rPr>
          <w:lang w:val="ru-RU"/>
        </w:rPr>
      </w:pPr>
      <w:r w:rsidRPr="0000377C">
        <w:rPr>
          <w:rFonts w:ascii="Times New Roman" w:eastAsia="Times New Roman" w:hAnsi="Times New Roman"/>
          <w:b/>
          <w:color w:val="000000"/>
          <w:sz w:val="24"/>
          <w:lang w:val="ru-RU"/>
        </w:rPr>
        <w:t>МЕТАПРЕДМЕТНЫЕ РЕЗУЛЬТАТЫ</w:t>
      </w:r>
    </w:p>
    <w:p w:rsidR="00CE73E2" w:rsidRPr="0000377C" w:rsidRDefault="0000377C">
      <w:pPr>
        <w:autoSpaceDE w:val="0"/>
        <w:autoSpaceDN w:val="0"/>
        <w:spacing w:before="346" w:after="0" w:line="262" w:lineRule="auto"/>
        <w:ind w:left="180" w:right="4752"/>
        <w:rPr>
          <w:lang w:val="ru-RU"/>
        </w:rPr>
      </w:pPr>
      <w:proofErr w:type="spellStart"/>
      <w:r w:rsidRPr="0000377C">
        <w:rPr>
          <w:rFonts w:ascii="Times New Roman" w:eastAsia="Times New Roman" w:hAnsi="Times New Roman"/>
          <w:b/>
          <w:color w:val="000000"/>
          <w:sz w:val="24"/>
          <w:lang w:val="ru-RU"/>
        </w:rPr>
        <w:t>Познавательныеуниверсальные</w:t>
      </w:r>
      <w:proofErr w:type="spellEnd"/>
      <w:r w:rsidRPr="0000377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учебные действия: </w:t>
      </w:r>
      <w:r w:rsidRPr="0000377C">
        <w:rPr>
          <w:rFonts w:ascii="Times New Roman" w:eastAsia="Times New Roman" w:hAnsi="Times New Roman"/>
          <w:i/>
          <w:color w:val="000000"/>
          <w:sz w:val="24"/>
          <w:lang w:val="ru-RU"/>
        </w:rPr>
        <w:t>1)  Базовые логические действия:</w:t>
      </w:r>
    </w:p>
    <w:p w:rsidR="00CE73E2" w:rsidRPr="0000377C" w:rsidRDefault="0000377C">
      <w:pPr>
        <w:autoSpaceDE w:val="0"/>
        <w:autoSpaceDN w:val="0"/>
        <w:spacing w:before="178" w:after="0" w:line="262" w:lineRule="auto"/>
        <w:ind w:left="420" w:right="720"/>
        <w:rPr>
          <w:lang w:val="ru-RU"/>
        </w:rPr>
      </w:pPr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CE73E2" w:rsidRPr="0000377C" w:rsidRDefault="0000377C">
      <w:pPr>
        <w:autoSpaceDE w:val="0"/>
        <w:autoSpaceDN w:val="0"/>
        <w:spacing w:before="190" w:after="0" w:line="271" w:lineRule="auto"/>
        <w:ind w:left="420" w:right="144"/>
        <w:rPr>
          <w:lang w:val="ru-RU"/>
        </w:rPr>
      </w:pPr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на основе наблюдений доступных объектов окружающего мира устанавливать связи и зависимости между объектами (часть — целое; причина — следствие; изменения во времени и в пространстве); </w:t>
      </w:r>
    </w:p>
    <w:p w:rsidR="00CE73E2" w:rsidRPr="0000377C" w:rsidRDefault="0000377C">
      <w:pPr>
        <w:autoSpaceDE w:val="0"/>
        <w:autoSpaceDN w:val="0"/>
        <w:spacing w:before="190" w:after="0" w:line="262" w:lineRule="auto"/>
        <w:ind w:left="420" w:right="1296"/>
        <w:rPr>
          <w:lang w:val="ru-RU"/>
        </w:rPr>
      </w:pPr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 xml:space="preserve">—  сравнивать объекты окружающего мира, устанавливать основания для сравнения, устанавливать аналогии; </w:t>
      </w:r>
    </w:p>
    <w:p w:rsidR="00CE73E2" w:rsidRPr="0000377C" w:rsidRDefault="0000377C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объединять части объекта (объекты) по определённому признаку; </w:t>
      </w:r>
    </w:p>
    <w:p w:rsidR="00CE73E2" w:rsidRPr="0000377C" w:rsidRDefault="0000377C">
      <w:pPr>
        <w:autoSpaceDE w:val="0"/>
        <w:autoSpaceDN w:val="0"/>
        <w:spacing w:before="190" w:after="0" w:line="262" w:lineRule="auto"/>
        <w:ind w:left="420" w:right="576"/>
        <w:rPr>
          <w:lang w:val="ru-RU"/>
        </w:rPr>
      </w:pPr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определять существенный признак для классификации, классифицировать предложенные объекты; </w:t>
      </w:r>
    </w:p>
    <w:p w:rsidR="00CE73E2" w:rsidRPr="0000377C" w:rsidRDefault="0000377C">
      <w:pPr>
        <w:autoSpaceDE w:val="0"/>
        <w:autoSpaceDN w:val="0"/>
        <w:spacing w:before="192" w:after="0" w:line="262" w:lineRule="auto"/>
        <w:ind w:left="420" w:right="144"/>
        <w:rPr>
          <w:lang w:val="ru-RU"/>
        </w:rPr>
      </w:pPr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находить закономерности и противоречия в рассматриваемых фактах, данных и наблюдениях на основе предложенного алгоритма; </w:t>
      </w:r>
    </w:p>
    <w:p w:rsidR="00CE73E2" w:rsidRPr="0000377C" w:rsidRDefault="0000377C">
      <w:pPr>
        <w:autoSpaceDE w:val="0"/>
        <w:autoSpaceDN w:val="0"/>
        <w:spacing w:before="192" w:after="0" w:line="262" w:lineRule="auto"/>
        <w:ind w:left="420" w:right="576"/>
        <w:rPr>
          <w:lang w:val="ru-RU"/>
        </w:rPr>
      </w:pPr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>—  выявлять недостаток информации для решения учебной (практической) задачи на основе предложенного алгоритма</w:t>
      </w:r>
    </w:p>
    <w:p w:rsidR="00CE73E2" w:rsidRPr="0000377C" w:rsidRDefault="0000377C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00377C">
        <w:rPr>
          <w:rFonts w:ascii="Times New Roman" w:eastAsia="Times New Roman" w:hAnsi="Times New Roman"/>
          <w:i/>
          <w:color w:val="000000"/>
          <w:sz w:val="24"/>
          <w:lang w:val="ru-RU"/>
        </w:rPr>
        <w:t>2)  Базовые исследовательские действия:</w:t>
      </w:r>
    </w:p>
    <w:p w:rsidR="00CE73E2" w:rsidRPr="0000377C" w:rsidRDefault="0000377C">
      <w:pPr>
        <w:autoSpaceDE w:val="0"/>
        <w:autoSpaceDN w:val="0"/>
        <w:spacing w:before="178" w:after="0" w:line="271" w:lineRule="auto"/>
        <w:ind w:left="420" w:right="576"/>
        <w:rPr>
          <w:lang w:val="ru-RU"/>
        </w:rPr>
      </w:pPr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проводить (по предложенному и самостоятельно составленному плану или выдвинутому предположению) наблюдения, несложные опыты; проявлять интерес к экспериментам, проводимым под руководством учителя; </w:t>
      </w:r>
    </w:p>
    <w:p w:rsidR="00CE73E2" w:rsidRPr="0000377C" w:rsidRDefault="0000377C">
      <w:pPr>
        <w:autoSpaceDE w:val="0"/>
        <w:autoSpaceDN w:val="0"/>
        <w:spacing w:before="190" w:after="0" w:line="262" w:lineRule="auto"/>
        <w:ind w:left="420" w:right="720"/>
        <w:rPr>
          <w:lang w:val="ru-RU"/>
        </w:rPr>
      </w:pPr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определять разницу между реальным и желательным состоянием объекта (ситуации) на основе предложенных вопросов; </w:t>
      </w:r>
    </w:p>
    <w:p w:rsidR="00CE73E2" w:rsidRPr="0000377C" w:rsidRDefault="0000377C">
      <w:pPr>
        <w:autoSpaceDE w:val="0"/>
        <w:autoSpaceDN w:val="0"/>
        <w:spacing w:before="190" w:after="0" w:line="262" w:lineRule="auto"/>
        <w:ind w:left="420" w:right="432"/>
        <w:rPr>
          <w:lang w:val="ru-RU"/>
        </w:rPr>
      </w:pPr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 xml:space="preserve">—  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CE73E2" w:rsidRPr="0000377C" w:rsidRDefault="0000377C">
      <w:pPr>
        <w:autoSpaceDE w:val="0"/>
        <w:autoSpaceDN w:val="0"/>
        <w:spacing w:before="190" w:after="0" w:line="262" w:lineRule="auto"/>
        <w:ind w:left="420"/>
        <w:rPr>
          <w:lang w:val="ru-RU"/>
        </w:rPr>
      </w:pPr>
      <w:proofErr w:type="gramStart"/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>—  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</w:t>
      </w:r>
      <w:proofErr w:type="gramEnd"/>
    </w:p>
    <w:p w:rsidR="00CE73E2" w:rsidRPr="0000377C" w:rsidRDefault="00CE73E2">
      <w:pPr>
        <w:rPr>
          <w:lang w:val="ru-RU"/>
        </w:rPr>
        <w:sectPr w:rsidR="00CE73E2" w:rsidRPr="0000377C">
          <w:pgSz w:w="11900" w:h="16840"/>
          <w:pgMar w:top="298" w:right="650" w:bottom="324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CE73E2" w:rsidRPr="0000377C" w:rsidRDefault="00CE73E2">
      <w:pPr>
        <w:autoSpaceDE w:val="0"/>
        <w:autoSpaceDN w:val="0"/>
        <w:spacing w:after="66" w:line="220" w:lineRule="exact"/>
        <w:rPr>
          <w:lang w:val="ru-RU"/>
        </w:rPr>
      </w:pPr>
    </w:p>
    <w:p w:rsidR="00CE73E2" w:rsidRPr="0000377C" w:rsidRDefault="0000377C">
      <w:pPr>
        <w:autoSpaceDE w:val="0"/>
        <w:autoSpaceDN w:val="0"/>
        <w:spacing w:after="0" w:line="230" w:lineRule="auto"/>
        <w:ind w:left="240"/>
        <w:rPr>
          <w:lang w:val="ru-RU"/>
        </w:rPr>
      </w:pPr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>последствия; коллективный труд и его результаты и др.</w:t>
      </w:r>
      <w:proofErr w:type="gramStart"/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 xml:space="preserve"> )</w:t>
      </w:r>
      <w:proofErr w:type="gramEnd"/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 xml:space="preserve">; </w:t>
      </w:r>
    </w:p>
    <w:p w:rsidR="00CE73E2" w:rsidRPr="0000377C" w:rsidRDefault="0000377C">
      <w:pPr>
        <w:autoSpaceDE w:val="0"/>
        <w:autoSpaceDN w:val="0"/>
        <w:spacing w:before="190" w:after="0" w:line="271" w:lineRule="auto"/>
        <w:ind w:left="240" w:right="720"/>
        <w:rPr>
          <w:lang w:val="ru-RU"/>
        </w:rPr>
      </w:pPr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проводить по предложенному плану опыт, несложное исследование по установлению особенностей объекта изучения и связей между объектами (часть — целое, причина </w:t>
      </w:r>
      <w:proofErr w:type="gramStart"/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>—с</w:t>
      </w:r>
      <w:proofErr w:type="gramEnd"/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 xml:space="preserve">ледствие); </w:t>
      </w:r>
    </w:p>
    <w:p w:rsidR="00CE73E2" w:rsidRPr="0000377C" w:rsidRDefault="0000377C">
      <w:pPr>
        <w:autoSpaceDE w:val="0"/>
        <w:autoSpaceDN w:val="0"/>
        <w:spacing w:before="190" w:after="0" w:line="262" w:lineRule="auto"/>
        <w:ind w:left="240" w:right="1152"/>
        <w:rPr>
          <w:lang w:val="ru-RU"/>
        </w:rPr>
      </w:pPr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>—  формулировать выводы и подкреплять их доказательствами на основе результатов проведённого наблюдения (опыта, измерения, исследования).</w:t>
      </w:r>
    </w:p>
    <w:p w:rsidR="00CE73E2" w:rsidRPr="0000377C" w:rsidRDefault="0000377C">
      <w:pPr>
        <w:autoSpaceDE w:val="0"/>
        <w:autoSpaceDN w:val="0"/>
        <w:spacing w:before="178" w:after="0" w:line="230" w:lineRule="auto"/>
        <w:rPr>
          <w:lang w:val="ru-RU"/>
        </w:rPr>
      </w:pPr>
      <w:r w:rsidRPr="0000377C">
        <w:rPr>
          <w:rFonts w:ascii="Times New Roman" w:eastAsia="Times New Roman" w:hAnsi="Times New Roman"/>
          <w:i/>
          <w:color w:val="000000"/>
          <w:sz w:val="24"/>
          <w:lang w:val="ru-RU"/>
        </w:rPr>
        <w:t>3)  Работа с информацией:</w:t>
      </w:r>
    </w:p>
    <w:p w:rsidR="00CE73E2" w:rsidRPr="0000377C" w:rsidRDefault="0000377C">
      <w:pPr>
        <w:autoSpaceDE w:val="0"/>
        <w:autoSpaceDN w:val="0"/>
        <w:spacing w:before="178" w:after="0" w:line="262" w:lineRule="auto"/>
        <w:ind w:left="240" w:right="144"/>
        <w:rPr>
          <w:lang w:val="ru-RU"/>
        </w:rPr>
      </w:pPr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 xml:space="preserve">—  использовать различные источники для поиска информации, выбирать источник получения информации с учётом учебной задачи; </w:t>
      </w:r>
    </w:p>
    <w:p w:rsidR="00CE73E2" w:rsidRPr="0000377C" w:rsidRDefault="0000377C">
      <w:pPr>
        <w:autoSpaceDE w:val="0"/>
        <w:autoSpaceDN w:val="0"/>
        <w:spacing w:before="192" w:after="0" w:line="262" w:lineRule="auto"/>
        <w:ind w:left="240" w:right="1008"/>
        <w:rPr>
          <w:lang w:val="ru-RU"/>
        </w:rPr>
      </w:pPr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согласно заданному алгоритму находить в предложенном источнике информацию, представленную в явном виде; </w:t>
      </w:r>
    </w:p>
    <w:p w:rsidR="00CE73E2" w:rsidRPr="0000377C" w:rsidRDefault="0000377C">
      <w:pPr>
        <w:autoSpaceDE w:val="0"/>
        <w:autoSpaceDN w:val="0"/>
        <w:spacing w:before="190" w:after="0" w:line="262" w:lineRule="auto"/>
        <w:ind w:left="240" w:right="432"/>
        <w:rPr>
          <w:lang w:val="ru-RU"/>
        </w:rPr>
      </w:pPr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CE73E2" w:rsidRPr="0000377C" w:rsidRDefault="0000377C">
      <w:pPr>
        <w:autoSpaceDE w:val="0"/>
        <w:autoSpaceDN w:val="0"/>
        <w:spacing w:before="190" w:after="0" w:line="262" w:lineRule="auto"/>
        <w:ind w:left="240" w:right="1440"/>
        <w:rPr>
          <w:lang w:val="ru-RU"/>
        </w:rPr>
      </w:pPr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находить и использовать для решения учебных задач текстовую, графическую, аудиовизуальную информацию; </w:t>
      </w:r>
    </w:p>
    <w:p w:rsidR="00CE73E2" w:rsidRPr="0000377C" w:rsidRDefault="0000377C">
      <w:pPr>
        <w:autoSpaceDE w:val="0"/>
        <w:autoSpaceDN w:val="0"/>
        <w:spacing w:before="190" w:after="0" w:line="262" w:lineRule="auto"/>
        <w:ind w:left="240" w:right="720"/>
        <w:rPr>
          <w:lang w:val="ru-RU"/>
        </w:rPr>
      </w:pPr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 xml:space="preserve">—  читать и интерпретировать графически представленную информацию (схему, таблицу, иллюстрацию); </w:t>
      </w:r>
    </w:p>
    <w:p w:rsidR="00CE73E2" w:rsidRPr="0000377C" w:rsidRDefault="0000377C">
      <w:pPr>
        <w:autoSpaceDE w:val="0"/>
        <w:autoSpaceDN w:val="0"/>
        <w:spacing w:before="190" w:after="0" w:line="262" w:lineRule="auto"/>
        <w:ind w:left="240" w:right="288"/>
        <w:rPr>
          <w:lang w:val="ru-RU"/>
        </w:rPr>
      </w:pPr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соблюдать правила информационной безопасности в условиях контролируемого доступа в Интернет (с помощью учителя); </w:t>
      </w:r>
    </w:p>
    <w:p w:rsidR="00CE73E2" w:rsidRPr="0000377C" w:rsidRDefault="0000377C">
      <w:pPr>
        <w:autoSpaceDE w:val="0"/>
        <w:autoSpaceDN w:val="0"/>
        <w:spacing w:before="190" w:after="0" w:line="262" w:lineRule="auto"/>
        <w:ind w:left="240" w:right="864"/>
        <w:rPr>
          <w:lang w:val="ru-RU"/>
        </w:rPr>
      </w:pPr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>—  анализировать и создавать текстовую, видео, графическую, звуковую информацию в соответствии с учебной задачей;</w:t>
      </w:r>
    </w:p>
    <w:p w:rsidR="00CE73E2" w:rsidRPr="0000377C" w:rsidRDefault="0000377C">
      <w:pPr>
        <w:autoSpaceDE w:val="0"/>
        <w:autoSpaceDN w:val="0"/>
        <w:spacing w:before="190" w:after="0" w:line="262" w:lineRule="auto"/>
        <w:ind w:left="240"/>
        <w:rPr>
          <w:lang w:val="ru-RU"/>
        </w:rPr>
      </w:pPr>
      <w:proofErr w:type="gramStart"/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>—  фиксировать полученные результаты в текстовой форме (отчёт, выступление, высказывание) и графическом виде (рисунок, схема, диаграмма).</w:t>
      </w:r>
      <w:proofErr w:type="gramEnd"/>
    </w:p>
    <w:p w:rsidR="00CE73E2" w:rsidRPr="0000377C" w:rsidRDefault="0000377C">
      <w:pPr>
        <w:autoSpaceDE w:val="0"/>
        <w:autoSpaceDN w:val="0"/>
        <w:spacing w:before="178" w:after="0" w:line="230" w:lineRule="auto"/>
        <w:rPr>
          <w:lang w:val="ru-RU"/>
        </w:rPr>
      </w:pPr>
      <w:r w:rsidRPr="0000377C">
        <w:rPr>
          <w:rFonts w:ascii="Times New Roman" w:eastAsia="Times New Roman" w:hAnsi="Times New Roman"/>
          <w:b/>
          <w:color w:val="000000"/>
          <w:sz w:val="24"/>
          <w:lang w:val="ru-RU"/>
        </w:rPr>
        <w:t>Коммуникативные универсальные учебные действия:</w:t>
      </w:r>
    </w:p>
    <w:p w:rsidR="00CE73E2" w:rsidRPr="0000377C" w:rsidRDefault="0000377C">
      <w:pPr>
        <w:autoSpaceDE w:val="0"/>
        <w:autoSpaceDN w:val="0"/>
        <w:spacing w:before="178" w:after="0" w:line="262" w:lineRule="auto"/>
        <w:ind w:left="240" w:right="576"/>
        <w:rPr>
          <w:lang w:val="ru-RU"/>
        </w:rPr>
      </w:pPr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 xml:space="preserve">—  в процессе диалогов задавать вопросы, высказывать суждения, оценивать выступления участников; </w:t>
      </w:r>
    </w:p>
    <w:p w:rsidR="00CE73E2" w:rsidRPr="0000377C" w:rsidRDefault="0000377C">
      <w:pPr>
        <w:autoSpaceDE w:val="0"/>
        <w:autoSpaceDN w:val="0"/>
        <w:spacing w:before="192" w:after="0" w:line="262" w:lineRule="auto"/>
        <w:ind w:left="240"/>
        <w:rPr>
          <w:lang w:val="ru-RU"/>
        </w:rPr>
      </w:pPr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CE73E2" w:rsidRPr="0000377C" w:rsidRDefault="0000377C">
      <w:pPr>
        <w:autoSpaceDE w:val="0"/>
        <w:autoSpaceDN w:val="0"/>
        <w:spacing w:before="192" w:after="0" w:line="262" w:lineRule="auto"/>
        <w:ind w:left="240" w:right="576"/>
        <w:rPr>
          <w:lang w:val="ru-RU"/>
        </w:rPr>
      </w:pPr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соблюдать правила ведения диалога и дискуссии; проявлять уважительное отношение к собеседнику; </w:t>
      </w:r>
    </w:p>
    <w:p w:rsidR="00CE73E2" w:rsidRPr="0000377C" w:rsidRDefault="0000377C">
      <w:pPr>
        <w:autoSpaceDE w:val="0"/>
        <w:autoSpaceDN w:val="0"/>
        <w:spacing w:before="190" w:after="0" w:line="262" w:lineRule="auto"/>
        <w:ind w:left="240" w:right="432"/>
        <w:rPr>
          <w:lang w:val="ru-RU"/>
        </w:rPr>
      </w:pPr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 xml:space="preserve">—  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CE73E2" w:rsidRPr="0000377C" w:rsidRDefault="0000377C">
      <w:pPr>
        <w:autoSpaceDE w:val="0"/>
        <w:autoSpaceDN w:val="0"/>
        <w:spacing w:before="190" w:after="0" w:line="230" w:lineRule="auto"/>
        <w:ind w:left="240"/>
        <w:rPr>
          <w:lang w:val="ru-RU"/>
        </w:rPr>
      </w:pPr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создавать устные и письменные тексты (описание, рассуждение, повествование); </w:t>
      </w:r>
    </w:p>
    <w:p w:rsidR="00CE73E2" w:rsidRPr="0000377C" w:rsidRDefault="0000377C">
      <w:pPr>
        <w:autoSpaceDE w:val="0"/>
        <w:autoSpaceDN w:val="0"/>
        <w:spacing w:before="190" w:after="0" w:line="262" w:lineRule="auto"/>
        <w:ind w:left="240" w:right="576"/>
        <w:rPr>
          <w:lang w:val="ru-RU"/>
        </w:rPr>
      </w:pPr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 xml:space="preserve">—  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CE73E2" w:rsidRPr="0000377C" w:rsidRDefault="0000377C">
      <w:pPr>
        <w:autoSpaceDE w:val="0"/>
        <w:autoSpaceDN w:val="0"/>
        <w:spacing w:before="190" w:after="0" w:line="262" w:lineRule="auto"/>
        <w:ind w:left="240" w:right="576"/>
        <w:rPr>
          <w:lang w:val="ru-RU"/>
        </w:rPr>
      </w:pPr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CE73E2" w:rsidRPr="0000377C" w:rsidRDefault="0000377C">
      <w:pPr>
        <w:autoSpaceDE w:val="0"/>
        <w:autoSpaceDN w:val="0"/>
        <w:spacing w:before="190" w:after="0" w:line="262" w:lineRule="auto"/>
        <w:ind w:left="240" w:right="432"/>
        <w:rPr>
          <w:lang w:val="ru-RU"/>
        </w:rPr>
      </w:pPr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>—  готовить небольшие публичные выступления с возможной презентацией (текст, рисунки, фото, плакаты и др.</w:t>
      </w:r>
      <w:proofErr w:type="gramStart"/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 xml:space="preserve"> )</w:t>
      </w:r>
      <w:proofErr w:type="gramEnd"/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 xml:space="preserve"> к тексту выступления.</w:t>
      </w:r>
    </w:p>
    <w:p w:rsidR="00CE73E2" w:rsidRPr="0000377C" w:rsidRDefault="00CE73E2">
      <w:pPr>
        <w:rPr>
          <w:lang w:val="ru-RU"/>
        </w:rPr>
        <w:sectPr w:rsidR="00CE73E2" w:rsidRPr="0000377C">
          <w:pgSz w:w="11900" w:h="16840"/>
          <w:pgMar w:top="286" w:right="790" w:bottom="438" w:left="846" w:header="720" w:footer="720" w:gutter="0"/>
          <w:cols w:space="720" w:equalWidth="0">
            <w:col w:w="10264" w:space="0"/>
          </w:cols>
          <w:docGrid w:linePitch="360"/>
        </w:sectPr>
      </w:pPr>
    </w:p>
    <w:p w:rsidR="00CE73E2" w:rsidRPr="0000377C" w:rsidRDefault="00CE73E2">
      <w:pPr>
        <w:autoSpaceDE w:val="0"/>
        <w:autoSpaceDN w:val="0"/>
        <w:spacing w:after="78" w:line="220" w:lineRule="exact"/>
        <w:rPr>
          <w:lang w:val="ru-RU"/>
        </w:rPr>
      </w:pPr>
    </w:p>
    <w:p w:rsidR="00CE73E2" w:rsidRPr="0000377C" w:rsidRDefault="0000377C">
      <w:pPr>
        <w:autoSpaceDE w:val="0"/>
        <w:autoSpaceDN w:val="0"/>
        <w:spacing w:after="0" w:line="262" w:lineRule="auto"/>
        <w:ind w:left="180" w:right="4896"/>
        <w:rPr>
          <w:lang w:val="ru-RU"/>
        </w:rPr>
      </w:pPr>
      <w:r w:rsidRPr="0000377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Регулятивные универсальные учебные действия: </w:t>
      </w:r>
      <w:r w:rsidRPr="0000377C">
        <w:rPr>
          <w:rFonts w:ascii="Times New Roman" w:eastAsia="Times New Roman" w:hAnsi="Times New Roman"/>
          <w:i/>
          <w:color w:val="000000"/>
          <w:sz w:val="24"/>
          <w:lang w:val="ru-RU"/>
        </w:rPr>
        <w:t>1)  Самоорганизация:</w:t>
      </w:r>
    </w:p>
    <w:p w:rsidR="00CE73E2" w:rsidRPr="0000377C" w:rsidRDefault="0000377C">
      <w:pPr>
        <w:autoSpaceDE w:val="0"/>
        <w:autoSpaceDN w:val="0"/>
        <w:spacing w:before="178" w:after="0" w:line="262" w:lineRule="auto"/>
        <w:ind w:left="420" w:right="720"/>
        <w:rPr>
          <w:lang w:val="ru-RU"/>
        </w:rPr>
      </w:pPr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планировать самостоятельно или с небольшой помощью учителя действия по решению учебной задачи; </w:t>
      </w:r>
    </w:p>
    <w:p w:rsidR="00CE73E2" w:rsidRPr="0000377C" w:rsidRDefault="0000377C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>—  выстраивать последовательность выбранных действий и операций.</w:t>
      </w:r>
    </w:p>
    <w:p w:rsidR="00CE73E2" w:rsidRPr="0000377C" w:rsidRDefault="0000377C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00377C">
        <w:rPr>
          <w:rFonts w:ascii="Times New Roman" w:eastAsia="Times New Roman" w:hAnsi="Times New Roman"/>
          <w:i/>
          <w:color w:val="000000"/>
          <w:sz w:val="24"/>
          <w:lang w:val="ru-RU"/>
        </w:rPr>
        <w:t>2)  Самоконтроль:</w:t>
      </w:r>
    </w:p>
    <w:p w:rsidR="00CE73E2" w:rsidRPr="0000377C" w:rsidRDefault="0000377C">
      <w:pPr>
        <w:autoSpaceDE w:val="0"/>
        <w:autoSpaceDN w:val="0"/>
        <w:spacing w:before="178" w:after="0" w:line="230" w:lineRule="auto"/>
        <w:ind w:left="420"/>
        <w:rPr>
          <w:lang w:val="ru-RU"/>
        </w:rPr>
      </w:pPr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осуществлять контроль процесса и результата своей деятельности; </w:t>
      </w:r>
    </w:p>
    <w:p w:rsidR="00CE73E2" w:rsidRPr="0000377C" w:rsidRDefault="0000377C">
      <w:pPr>
        <w:autoSpaceDE w:val="0"/>
        <w:autoSpaceDN w:val="0"/>
        <w:spacing w:before="190" w:after="0" w:line="262" w:lineRule="auto"/>
        <w:ind w:left="420" w:right="144"/>
        <w:rPr>
          <w:lang w:val="ru-RU"/>
        </w:rPr>
      </w:pPr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находить ошибки в своей работе и устанавливать их причины; корректировать свои действия при необходимости (с небольшой помощью учителя); </w:t>
      </w:r>
    </w:p>
    <w:p w:rsidR="00CE73E2" w:rsidRPr="0000377C" w:rsidRDefault="0000377C">
      <w:pPr>
        <w:autoSpaceDE w:val="0"/>
        <w:autoSpaceDN w:val="0"/>
        <w:spacing w:before="192" w:after="0" w:line="262" w:lineRule="auto"/>
        <w:ind w:left="420" w:right="144"/>
        <w:rPr>
          <w:lang w:val="ru-RU"/>
        </w:rPr>
      </w:pPr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>—  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</w:t>
      </w:r>
    </w:p>
    <w:p w:rsidR="00CE73E2" w:rsidRPr="0000377C" w:rsidRDefault="0000377C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00377C">
        <w:rPr>
          <w:rFonts w:ascii="Times New Roman" w:eastAsia="Times New Roman" w:hAnsi="Times New Roman"/>
          <w:i/>
          <w:color w:val="000000"/>
          <w:sz w:val="24"/>
          <w:lang w:val="ru-RU"/>
        </w:rPr>
        <w:t>3)  Самооценка</w:t>
      </w:r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>:</w:t>
      </w:r>
    </w:p>
    <w:p w:rsidR="00CE73E2" w:rsidRPr="0000377C" w:rsidRDefault="0000377C">
      <w:pPr>
        <w:autoSpaceDE w:val="0"/>
        <w:autoSpaceDN w:val="0"/>
        <w:spacing w:before="178" w:after="0" w:line="262" w:lineRule="auto"/>
        <w:ind w:left="420" w:right="432"/>
        <w:rPr>
          <w:lang w:val="ru-RU"/>
        </w:rPr>
      </w:pPr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объективно оценивать результаты своей деятельности, соотносить свою оценку с оценкой учителя; </w:t>
      </w:r>
    </w:p>
    <w:p w:rsidR="00CE73E2" w:rsidRPr="0000377C" w:rsidRDefault="0000377C">
      <w:pPr>
        <w:autoSpaceDE w:val="0"/>
        <w:autoSpaceDN w:val="0"/>
        <w:spacing w:before="190" w:after="0" w:line="262" w:lineRule="auto"/>
        <w:ind w:left="420" w:right="1440"/>
        <w:rPr>
          <w:lang w:val="ru-RU"/>
        </w:rPr>
      </w:pPr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>—  оценивать целесообразность выбранных способов действия, при необходимости корректировать их.</w:t>
      </w:r>
    </w:p>
    <w:p w:rsidR="00CE73E2" w:rsidRPr="0000377C" w:rsidRDefault="0000377C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00377C">
        <w:rPr>
          <w:rFonts w:ascii="Times New Roman" w:eastAsia="Times New Roman" w:hAnsi="Times New Roman"/>
          <w:b/>
          <w:color w:val="000000"/>
          <w:sz w:val="24"/>
          <w:lang w:val="ru-RU"/>
        </w:rPr>
        <w:t>Совместная деятельность:</w:t>
      </w:r>
    </w:p>
    <w:p w:rsidR="00CE73E2" w:rsidRPr="0000377C" w:rsidRDefault="0000377C">
      <w:pPr>
        <w:autoSpaceDE w:val="0"/>
        <w:autoSpaceDN w:val="0"/>
        <w:spacing w:before="178" w:after="0" w:line="271" w:lineRule="auto"/>
        <w:ind w:left="420" w:right="288"/>
        <w:rPr>
          <w:lang w:val="ru-RU"/>
        </w:rPr>
      </w:pPr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понимать значение коллективной деятельности для успешного решения учебной </w:t>
      </w:r>
      <w:r w:rsidRPr="0000377C">
        <w:rPr>
          <w:lang w:val="ru-RU"/>
        </w:rPr>
        <w:br/>
      </w:r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 xml:space="preserve">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CE73E2" w:rsidRPr="0000377C" w:rsidRDefault="0000377C">
      <w:pPr>
        <w:autoSpaceDE w:val="0"/>
        <w:autoSpaceDN w:val="0"/>
        <w:spacing w:before="190" w:after="0" w:line="262" w:lineRule="auto"/>
        <w:ind w:left="420" w:right="1584"/>
        <w:rPr>
          <w:lang w:val="ru-RU"/>
        </w:rPr>
      </w:pPr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 xml:space="preserve">—  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CE73E2" w:rsidRPr="0000377C" w:rsidRDefault="0000377C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проявлять готовность руководить, выполнять поручения, подчиняться; </w:t>
      </w:r>
    </w:p>
    <w:p w:rsidR="00CE73E2" w:rsidRPr="0000377C" w:rsidRDefault="0000377C">
      <w:pPr>
        <w:autoSpaceDE w:val="0"/>
        <w:autoSpaceDN w:val="0"/>
        <w:spacing w:before="190" w:after="0" w:line="271" w:lineRule="auto"/>
        <w:ind w:left="420" w:right="144"/>
        <w:rPr>
          <w:lang w:val="ru-RU"/>
        </w:rPr>
      </w:pPr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 xml:space="preserve">—  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 конфликтов, при их возникновении мирно разрешать без участия взрослого; </w:t>
      </w:r>
    </w:p>
    <w:p w:rsidR="00CE73E2" w:rsidRPr="0000377C" w:rsidRDefault="0000377C">
      <w:pPr>
        <w:autoSpaceDE w:val="0"/>
        <w:autoSpaceDN w:val="0"/>
        <w:spacing w:before="192" w:after="0" w:line="230" w:lineRule="auto"/>
        <w:ind w:left="420"/>
        <w:rPr>
          <w:lang w:val="ru-RU"/>
        </w:rPr>
      </w:pPr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>—  ответственно выполнять свою часть работы.</w:t>
      </w:r>
    </w:p>
    <w:p w:rsidR="00CE73E2" w:rsidRPr="0000377C" w:rsidRDefault="0000377C">
      <w:pPr>
        <w:autoSpaceDE w:val="0"/>
        <w:autoSpaceDN w:val="0"/>
        <w:spacing w:before="288" w:after="0" w:line="230" w:lineRule="auto"/>
        <w:rPr>
          <w:lang w:val="ru-RU"/>
        </w:rPr>
      </w:pPr>
      <w:r w:rsidRPr="0000377C">
        <w:rPr>
          <w:rFonts w:ascii="Times New Roman" w:eastAsia="Times New Roman" w:hAnsi="Times New Roman"/>
          <w:b/>
          <w:color w:val="000000"/>
          <w:sz w:val="24"/>
          <w:lang w:val="ru-RU"/>
        </w:rPr>
        <w:t>ПРЕДМЕТНЫЕ РЕЗУЛЬТАТЫ</w:t>
      </w:r>
    </w:p>
    <w:p w:rsidR="00CE73E2" w:rsidRPr="0000377C" w:rsidRDefault="0000377C">
      <w:pPr>
        <w:autoSpaceDE w:val="0"/>
        <w:autoSpaceDN w:val="0"/>
        <w:spacing w:before="346" w:after="0" w:line="230" w:lineRule="auto"/>
        <w:ind w:left="180"/>
        <w:rPr>
          <w:lang w:val="ru-RU"/>
        </w:rPr>
      </w:pPr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 xml:space="preserve">К концу обучения в </w:t>
      </w:r>
      <w:r w:rsidRPr="0000377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1 классе </w:t>
      </w:r>
      <w:proofErr w:type="gramStart"/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>обучающийся</w:t>
      </w:r>
      <w:proofErr w:type="gramEnd"/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 xml:space="preserve"> научится:</w:t>
      </w:r>
    </w:p>
    <w:p w:rsidR="00CE73E2" w:rsidRPr="0000377C" w:rsidRDefault="0000377C">
      <w:pPr>
        <w:autoSpaceDE w:val="0"/>
        <w:autoSpaceDN w:val="0"/>
        <w:spacing w:before="178" w:after="0" w:line="271" w:lineRule="auto"/>
        <w:ind w:left="420" w:right="288"/>
        <w:rPr>
          <w:lang w:val="ru-RU"/>
        </w:rPr>
      </w:pPr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 w:rsidR="00CE73E2" w:rsidRPr="0000377C" w:rsidRDefault="0000377C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 xml:space="preserve">—  воспроизводить название своего населённого пункта, региона, страны; </w:t>
      </w:r>
    </w:p>
    <w:p w:rsidR="00CE73E2" w:rsidRPr="0000377C" w:rsidRDefault="0000377C">
      <w:pPr>
        <w:autoSpaceDE w:val="0"/>
        <w:autoSpaceDN w:val="0"/>
        <w:spacing w:before="190" w:after="0" w:line="262" w:lineRule="auto"/>
        <w:ind w:left="420" w:right="288"/>
        <w:rPr>
          <w:lang w:val="ru-RU"/>
        </w:rPr>
      </w:pPr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приводить примеры культурных объектов родного края, школьных традиций и праздников, традиций и ценностей своей семьи, профессий; </w:t>
      </w:r>
    </w:p>
    <w:p w:rsidR="00CE73E2" w:rsidRPr="0000377C" w:rsidRDefault="0000377C">
      <w:pPr>
        <w:autoSpaceDE w:val="0"/>
        <w:autoSpaceDN w:val="0"/>
        <w:spacing w:before="190" w:after="0" w:line="271" w:lineRule="auto"/>
        <w:ind w:left="420" w:right="288"/>
        <w:rPr>
          <w:lang w:val="ru-RU"/>
        </w:rPr>
      </w:pPr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</w:t>
      </w:r>
      <w:r w:rsidRPr="0000377C">
        <w:rPr>
          <w:lang w:val="ru-RU"/>
        </w:rPr>
        <w:br/>
      </w:r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>животны</w:t>
      </w:r>
      <w:proofErr w:type="gramStart"/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>х(</w:t>
      </w:r>
      <w:proofErr w:type="gramEnd"/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 xml:space="preserve">насекомые, рыбы, птицы, звери); </w:t>
      </w:r>
    </w:p>
    <w:p w:rsidR="00CE73E2" w:rsidRPr="0000377C" w:rsidRDefault="00CE73E2">
      <w:pPr>
        <w:rPr>
          <w:lang w:val="ru-RU"/>
        </w:rPr>
        <w:sectPr w:rsidR="00CE73E2" w:rsidRPr="0000377C">
          <w:pgSz w:w="11900" w:h="16840"/>
          <w:pgMar w:top="298" w:right="650" w:bottom="432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CE73E2" w:rsidRPr="0000377C" w:rsidRDefault="00CE73E2">
      <w:pPr>
        <w:autoSpaceDE w:val="0"/>
        <w:autoSpaceDN w:val="0"/>
        <w:spacing w:after="108" w:line="220" w:lineRule="exact"/>
        <w:rPr>
          <w:lang w:val="ru-RU"/>
        </w:rPr>
      </w:pPr>
    </w:p>
    <w:p w:rsidR="00CE73E2" w:rsidRPr="0000377C" w:rsidRDefault="0000377C">
      <w:pPr>
        <w:autoSpaceDE w:val="0"/>
        <w:autoSpaceDN w:val="0"/>
        <w:spacing w:after="0"/>
        <w:rPr>
          <w:lang w:val="ru-RU"/>
        </w:rPr>
      </w:pPr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:rsidR="00CE73E2" w:rsidRPr="0000377C" w:rsidRDefault="0000377C">
      <w:pPr>
        <w:autoSpaceDE w:val="0"/>
        <w:autoSpaceDN w:val="0"/>
        <w:spacing w:before="190" w:after="0" w:line="230" w:lineRule="auto"/>
        <w:rPr>
          <w:lang w:val="ru-RU"/>
        </w:rPr>
      </w:pPr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применять правила ухода за комнатными растениями и домашними животными; </w:t>
      </w:r>
    </w:p>
    <w:p w:rsidR="00CE73E2" w:rsidRPr="0000377C" w:rsidRDefault="0000377C">
      <w:pPr>
        <w:autoSpaceDE w:val="0"/>
        <w:autoSpaceDN w:val="0"/>
        <w:spacing w:before="190" w:after="0"/>
        <w:ind w:right="144"/>
        <w:rPr>
          <w:lang w:val="ru-RU"/>
        </w:rPr>
      </w:pPr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 w:rsidR="00CE73E2" w:rsidRPr="0000377C" w:rsidRDefault="0000377C">
      <w:pPr>
        <w:autoSpaceDE w:val="0"/>
        <w:autoSpaceDN w:val="0"/>
        <w:spacing w:before="192" w:after="0" w:line="230" w:lineRule="auto"/>
        <w:rPr>
          <w:lang w:val="ru-RU"/>
        </w:rPr>
      </w:pPr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 xml:space="preserve">—  использовать для ответов на вопросы небольшие тексты о природе и обществе; </w:t>
      </w:r>
    </w:p>
    <w:p w:rsidR="00CE73E2" w:rsidRPr="0000377C" w:rsidRDefault="0000377C">
      <w:pPr>
        <w:autoSpaceDE w:val="0"/>
        <w:autoSpaceDN w:val="0"/>
        <w:spacing w:before="192" w:after="0" w:line="262" w:lineRule="auto"/>
        <w:ind w:right="432"/>
        <w:rPr>
          <w:lang w:val="ru-RU"/>
        </w:rPr>
      </w:pPr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оценивать ситуации, раскрывающие положительное и негативное отношение к природе; правила поведения в быту, в общественных местах; </w:t>
      </w:r>
    </w:p>
    <w:p w:rsidR="00CE73E2" w:rsidRPr="0000377C" w:rsidRDefault="0000377C">
      <w:pPr>
        <w:autoSpaceDE w:val="0"/>
        <w:autoSpaceDN w:val="0"/>
        <w:spacing w:before="190" w:after="0" w:line="262" w:lineRule="auto"/>
        <w:ind w:right="576"/>
        <w:rPr>
          <w:lang w:val="ru-RU"/>
        </w:rPr>
      </w:pPr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:rsidR="00CE73E2" w:rsidRPr="0000377C" w:rsidRDefault="0000377C">
      <w:pPr>
        <w:autoSpaceDE w:val="0"/>
        <w:autoSpaceDN w:val="0"/>
        <w:spacing w:before="190" w:after="0" w:line="230" w:lineRule="auto"/>
        <w:rPr>
          <w:lang w:val="ru-RU"/>
        </w:rPr>
      </w:pPr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соблюдать правила здорового питания и личной гигиены; </w:t>
      </w:r>
    </w:p>
    <w:p w:rsidR="00CE73E2" w:rsidRPr="0000377C" w:rsidRDefault="0000377C">
      <w:pPr>
        <w:autoSpaceDE w:val="0"/>
        <w:autoSpaceDN w:val="0"/>
        <w:spacing w:before="190" w:after="0" w:line="230" w:lineRule="auto"/>
        <w:rPr>
          <w:lang w:val="ru-RU"/>
        </w:rPr>
      </w:pPr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соблюдать правила безопасного поведения пешехода; </w:t>
      </w:r>
    </w:p>
    <w:p w:rsidR="00CE73E2" w:rsidRPr="0000377C" w:rsidRDefault="0000377C">
      <w:pPr>
        <w:autoSpaceDE w:val="0"/>
        <w:autoSpaceDN w:val="0"/>
        <w:spacing w:before="190" w:after="0" w:line="230" w:lineRule="auto"/>
        <w:rPr>
          <w:lang w:val="ru-RU"/>
        </w:rPr>
      </w:pPr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соблюдать правила безопасного поведения в природе; </w:t>
      </w:r>
    </w:p>
    <w:p w:rsidR="00CE73E2" w:rsidRPr="0000377C" w:rsidRDefault="0000377C">
      <w:pPr>
        <w:autoSpaceDE w:val="0"/>
        <w:autoSpaceDN w:val="0"/>
        <w:spacing w:before="190" w:after="0" w:line="262" w:lineRule="auto"/>
        <w:ind w:right="1008"/>
        <w:rPr>
          <w:lang w:val="ru-RU"/>
        </w:rPr>
      </w:pPr>
      <w:r w:rsidRPr="0000377C">
        <w:rPr>
          <w:rFonts w:ascii="Times New Roman" w:eastAsia="Times New Roman" w:hAnsi="Times New Roman"/>
          <w:color w:val="000000"/>
          <w:sz w:val="24"/>
          <w:lang w:val="ru-RU"/>
        </w:rPr>
        <w:t>—  с помощью взрослых (учителя, родителей) пользоваться электронным дневником и электронными ресурсами школы.</w:t>
      </w:r>
    </w:p>
    <w:p w:rsidR="00CE73E2" w:rsidRPr="0000377C" w:rsidRDefault="00CE73E2">
      <w:pPr>
        <w:rPr>
          <w:lang w:val="ru-RU"/>
        </w:rPr>
        <w:sectPr w:rsidR="00CE73E2" w:rsidRPr="0000377C">
          <w:pgSz w:w="11900" w:h="16840"/>
          <w:pgMar w:top="328" w:right="840" w:bottom="1440" w:left="1086" w:header="720" w:footer="720" w:gutter="0"/>
          <w:cols w:space="720" w:equalWidth="0">
            <w:col w:w="9974" w:space="0"/>
          </w:cols>
          <w:docGrid w:linePitch="360"/>
        </w:sectPr>
      </w:pPr>
    </w:p>
    <w:p w:rsidR="0000377C" w:rsidRDefault="0000377C" w:rsidP="0000377C">
      <w:pPr>
        <w:spacing w:before="80"/>
        <w:ind w:left="106"/>
        <w:rPr>
          <w:b/>
          <w:sz w:val="19"/>
        </w:rPr>
      </w:pPr>
      <w:r>
        <w:rPr>
          <w:noProof/>
          <w:lang w:val="ru-RU" w:eastAsia="ru-RU"/>
        </w:rPr>
        <w:lastRenderedPageBreak/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422910</wp:posOffset>
                </wp:positionH>
                <wp:positionV relativeFrom="paragraph">
                  <wp:posOffset>224155</wp:posOffset>
                </wp:positionV>
                <wp:extent cx="9850755" cy="7620"/>
                <wp:effectExtent l="3810" t="0" r="3810" b="0"/>
                <wp:wrapTopAndBottom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85075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6" style="position:absolute;margin-left:33.3pt;margin-top:17.65pt;width:775.65pt;height:.6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" fillcolor="black" stroked="f">
                <w10:wrap type="topAndBottom" anchorx="page"/>
              </v:rect>
            </w:pict>
          </mc:Fallback>
        </mc:AlternateContent>
      </w:r>
      <w:r>
        <w:rPr>
          <w:b/>
          <w:sz w:val="19"/>
        </w:rPr>
        <w:t>ТЕМАТИЧЕСКОЕ</w:t>
      </w:r>
      <w:r>
        <w:rPr>
          <w:b/>
          <w:spacing w:val="9"/>
          <w:sz w:val="19"/>
        </w:rPr>
        <w:t xml:space="preserve"> </w:t>
      </w:r>
      <w:r>
        <w:rPr>
          <w:b/>
          <w:sz w:val="19"/>
        </w:rPr>
        <w:t>ПЛАНИРОВАНИЕ</w:t>
      </w:r>
    </w:p>
    <w:p w:rsidR="0000377C" w:rsidRDefault="0000377C" w:rsidP="0000377C">
      <w:pPr>
        <w:pStyle w:val="af"/>
        <w:spacing w:before="2"/>
        <w:rPr>
          <w:b/>
          <w:sz w:val="14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566"/>
        <w:gridCol w:w="528"/>
        <w:gridCol w:w="1104"/>
        <w:gridCol w:w="1140"/>
        <w:gridCol w:w="864"/>
        <w:gridCol w:w="4058"/>
        <w:gridCol w:w="1272"/>
        <w:gridCol w:w="2497"/>
      </w:tblGrid>
      <w:tr w:rsidR="0000377C" w:rsidTr="0026239D">
        <w:trPr>
          <w:trHeight w:val="333"/>
        </w:trPr>
        <w:tc>
          <w:tcPr>
            <w:tcW w:w="468" w:type="dxa"/>
            <w:vMerge w:val="restart"/>
          </w:tcPr>
          <w:p w:rsidR="0000377C" w:rsidRDefault="0000377C" w:rsidP="0026239D">
            <w:pPr>
              <w:pStyle w:val="TableParagraph"/>
              <w:spacing w:before="74" w:line="266" w:lineRule="auto"/>
              <w:ind w:right="13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№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proofErr w:type="gramStart"/>
            <w:r>
              <w:rPr>
                <w:b/>
                <w:spacing w:val="-1"/>
                <w:w w:val="105"/>
                <w:sz w:val="15"/>
              </w:rPr>
              <w:t>п</w:t>
            </w:r>
            <w:proofErr w:type="gramEnd"/>
            <w:r>
              <w:rPr>
                <w:b/>
                <w:spacing w:val="-1"/>
                <w:w w:val="105"/>
                <w:sz w:val="15"/>
              </w:rPr>
              <w:t>/п</w:t>
            </w:r>
          </w:p>
        </w:tc>
        <w:tc>
          <w:tcPr>
            <w:tcW w:w="3566" w:type="dxa"/>
            <w:vMerge w:val="restart"/>
          </w:tcPr>
          <w:p w:rsidR="0000377C" w:rsidRDefault="0000377C" w:rsidP="0026239D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Наименование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разделов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тем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программы</w:t>
            </w:r>
          </w:p>
        </w:tc>
        <w:tc>
          <w:tcPr>
            <w:tcW w:w="2772" w:type="dxa"/>
            <w:gridSpan w:val="3"/>
          </w:tcPr>
          <w:p w:rsidR="0000377C" w:rsidRDefault="0000377C" w:rsidP="0026239D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Количество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часов</w:t>
            </w:r>
          </w:p>
        </w:tc>
        <w:tc>
          <w:tcPr>
            <w:tcW w:w="864" w:type="dxa"/>
            <w:vMerge w:val="restart"/>
          </w:tcPr>
          <w:p w:rsidR="0000377C" w:rsidRDefault="0000377C" w:rsidP="0026239D">
            <w:pPr>
              <w:pStyle w:val="TableParagraph"/>
              <w:spacing w:before="74" w:line="266" w:lineRule="auto"/>
              <w:ind w:left="78" w:right="10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Дата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изучения</w:t>
            </w:r>
          </w:p>
        </w:tc>
        <w:tc>
          <w:tcPr>
            <w:tcW w:w="4058" w:type="dxa"/>
            <w:vMerge w:val="restart"/>
          </w:tcPr>
          <w:p w:rsidR="0000377C" w:rsidRDefault="0000377C" w:rsidP="0026239D">
            <w:pPr>
              <w:pStyle w:val="TableParagraph"/>
              <w:spacing w:before="74"/>
              <w:ind w:left="78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Виды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деятельности</w:t>
            </w:r>
          </w:p>
        </w:tc>
        <w:tc>
          <w:tcPr>
            <w:tcW w:w="1272" w:type="dxa"/>
            <w:vMerge w:val="restart"/>
          </w:tcPr>
          <w:p w:rsidR="0000377C" w:rsidRDefault="0000377C" w:rsidP="0026239D">
            <w:pPr>
              <w:pStyle w:val="TableParagraph"/>
              <w:spacing w:before="74" w:line="266" w:lineRule="auto"/>
              <w:ind w:left="79" w:right="197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Виды, формы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контроля</w:t>
            </w:r>
          </w:p>
        </w:tc>
        <w:tc>
          <w:tcPr>
            <w:tcW w:w="2497" w:type="dxa"/>
            <w:vMerge w:val="restart"/>
          </w:tcPr>
          <w:p w:rsidR="0000377C" w:rsidRDefault="0000377C" w:rsidP="0026239D">
            <w:pPr>
              <w:pStyle w:val="TableParagraph"/>
              <w:spacing w:before="74" w:line="266" w:lineRule="auto"/>
              <w:ind w:left="80" w:right="551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Электронные (цифровые)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образовательные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ресурсы</w:t>
            </w:r>
          </w:p>
        </w:tc>
      </w:tr>
      <w:tr w:rsidR="0000377C" w:rsidTr="0026239D">
        <w:trPr>
          <w:trHeight w:val="525"/>
        </w:trPr>
        <w:tc>
          <w:tcPr>
            <w:tcW w:w="468" w:type="dxa"/>
            <w:vMerge/>
            <w:tcBorders>
              <w:top w:val="nil"/>
            </w:tcBorders>
          </w:tcPr>
          <w:p w:rsidR="0000377C" w:rsidRDefault="0000377C" w:rsidP="0026239D">
            <w:pPr>
              <w:rPr>
                <w:sz w:val="2"/>
                <w:szCs w:val="2"/>
              </w:rPr>
            </w:pPr>
          </w:p>
        </w:tc>
        <w:tc>
          <w:tcPr>
            <w:tcW w:w="3566" w:type="dxa"/>
            <w:vMerge/>
            <w:tcBorders>
              <w:top w:val="nil"/>
            </w:tcBorders>
          </w:tcPr>
          <w:p w:rsidR="0000377C" w:rsidRDefault="0000377C" w:rsidP="0026239D">
            <w:pPr>
              <w:rPr>
                <w:sz w:val="2"/>
                <w:szCs w:val="2"/>
              </w:rPr>
            </w:pPr>
          </w:p>
        </w:tc>
        <w:tc>
          <w:tcPr>
            <w:tcW w:w="528" w:type="dxa"/>
          </w:tcPr>
          <w:p w:rsidR="0000377C" w:rsidRDefault="0000377C" w:rsidP="0026239D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всего</w:t>
            </w:r>
          </w:p>
        </w:tc>
        <w:tc>
          <w:tcPr>
            <w:tcW w:w="1104" w:type="dxa"/>
          </w:tcPr>
          <w:p w:rsidR="0000377C" w:rsidRDefault="0000377C" w:rsidP="0026239D">
            <w:pPr>
              <w:pStyle w:val="TableParagraph"/>
              <w:spacing w:before="74" w:line="266" w:lineRule="auto"/>
              <w:ind w:left="77" w:right="4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контрольные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1140" w:type="dxa"/>
          </w:tcPr>
          <w:p w:rsidR="0000377C" w:rsidRDefault="0000377C" w:rsidP="0026239D">
            <w:pPr>
              <w:pStyle w:val="TableParagraph"/>
              <w:spacing w:before="74" w:line="266" w:lineRule="auto"/>
              <w:ind w:left="77" w:right="4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практические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864" w:type="dxa"/>
            <w:vMerge/>
            <w:tcBorders>
              <w:top w:val="nil"/>
            </w:tcBorders>
          </w:tcPr>
          <w:p w:rsidR="0000377C" w:rsidRDefault="0000377C" w:rsidP="0026239D">
            <w:pPr>
              <w:rPr>
                <w:sz w:val="2"/>
                <w:szCs w:val="2"/>
              </w:rPr>
            </w:pPr>
          </w:p>
        </w:tc>
        <w:tc>
          <w:tcPr>
            <w:tcW w:w="4058" w:type="dxa"/>
            <w:vMerge/>
            <w:tcBorders>
              <w:top w:val="nil"/>
            </w:tcBorders>
          </w:tcPr>
          <w:p w:rsidR="0000377C" w:rsidRDefault="0000377C" w:rsidP="0026239D">
            <w:pPr>
              <w:rPr>
                <w:sz w:val="2"/>
                <w:szCs w:val="2"/>
              </w:rPr>
            </w:pPr>
          </w:p>
        </w:tc>
        <w:tc>
          <w:tcPr>
            <w:tcW w:w="1272" w:type="dxa"/>
            <w:vMerge/>
            <w:tcBorders>
              <w:top w:val="nil"/>
            </w:tcBorders>
          </w:tcPr>
          <w:p w:rsidR="0000377C" w:rsidRDefault="0000377C" w:rsidP="0026239D">
            <w:pPr>
              <w:rPr>
                <w:sz w:val="2"/>
                <w:szCs w:val="2"/>
              </w:rPr>
            </w:pPr>
          </w:p>
        </w:tc>
        <w:tc>
          <w:tcPr>
            <w:tcW w:w="2497" w:type="dxa"/>
            <w:vMerge/>
            <w:tcBorders>
              <w:top w:val="nil"/>
            </w:tcBorders>
          </w:tcPr>
          <w:p w:rsidR="0000377C" w:rsidRDefault="0000377C" w:rsidP="0026239D">
            <w:pPr>
              <w:rPr>
                <w:sz w:val="2"/>
                <w:szCs w:val="2"/>
              </w:rPr>
            </w:pPr>
          </w:p>
        </w:tc>
      </w:tr>
      <w:tr w:rsidR="0000377C" w:rsidTr="0026239D">
        <w:trPr>
          <w:trHeight w:val="333"/>
        </w:trPr>
        <w:tc>
          <w:tcPr>
            <w:tcW w:w="15497" w:type="dxa"/>
            <w:gridSpan w:val="9"/>
          </w:tcPr>
          <w:p w:rsidR="0000377C" w:rsidRDefault="0000377C" w:rsidP="0026239D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Раздел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Человек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общество.</w:t>
            </w:r>
          </w:p>
        </w:tc>
      </w:tr>
      <w:tr w:rsidR="0000377C" w:rsidTr="0026239D">
        <w:trPr>
          <w:trHeight w:val="717"/>
        </w:trPr>
        <w:tc>
          <w:tcPr>
            <w:tcW w:w="468" w:type="dxa"/>
          </w:tcPr>
          <w:p w:rsidR="0000377C" w:rsidRDefault="0000377C" w:rsidP="0026239D">
            <w:pPr>
              <w:pStyle w:val="TableParagraph"/>
              <w:spacing w:before="7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1.1.</w:t>
            </w:r>
          </w:p>
        </w:tc>
        <w:tc>
          <w:tcPr>
            <w:tcW w:w="3566" w:type="dxa"/>
          </w:tcPr>
          <w:p w:rsidR="0000377C" w:rsidRDefault="0000377C" w:rsidP="0026239D">
            <w:pPr>
              <w:pStyle w:val="TableParagraph"/>
              <w:spacing w:before="74" w:line="266" w:lineRule="auto"/>
              <w:ind w:right="18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 xml:space="preserve">Школьные традиции и праздники. </w:t>
            </w:r>
            <w:r>
              <w:rPr>
                <w:b/>
                <w:w w:val="105"/>
                <w:sz w:val="15"/>
              </w:rPr>
              <w:t>Классный,</w:t>
            </w:r>
            <w:r>
              <w:rPr>
                <w:b/>
                <w:spacing w:val="-3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школьный коллектив, совместная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деятельность.</w:t>
            </w:r>
          </w:p>
        </w:tc>
        <w:tc>
          <w:tcPr>
            <w:tcW w:w="528" w:type="dxa"/>
          </w:tcPr>
          <w:p w:rsidR="0000377C" w:rsidRDefault="0000377C" w:rsidP="0026239D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00377C" w:rsidRDefault="0000377C" w:rsidP="0026239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00377C" w:rsidRDefault="0000377C" w:rsidP="0026239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864" w:type="dxa"/>
          </w:tcPr>
          <w:p w:rsidR="0000377C" w:rsidRDefault="0000377C" w:rsidP="0026239D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02.09.2022</w:t>
            </w:r>
          </w:p>
          <w:p w:rsidR="0000377C" w:rsidRDefault="0000377C" w:rsidP="0026239D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06.09.2022</w:t>
            </w:r>
          </w:p>
        </w:tc>
        <w:tc>
          <w:tcPr>
            <w:tcW w:w="4058" w:type="dxa"/>
          </w:tcPr>
          <w:p w:rsidR="0000377C" w:rsidRDefault="0000377C" w:rsidP="0026239D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Экскурсия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школе,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знакомство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помещениями;</w:t>
            </w:r>
          </w:p>
        </w:tc>
        <w:tc>
          <w:tcPr>
            <w:tcW w:w="1272" w:type="dxa"/>
          </w:tcPr>
          <w:p w:rsidR="0000377C" w:rsidRDefault="0000377C" w:rsidP="0026239D">
            <w:pPr>
              <w:pStyle w:val="TableParagraph"/>
              <w:spacing w:before="7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2497" w:type="dxa"/>
          </w:tcPr>
          <w:p w:rsidR="0000377C" w:rsidRDefault="0000377C" w:rsidP="0026239D">
            <w:pPr>
              <w:pStyle w:val="TableParagraph"/>
              <w:spacing w:before="7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https://multiurok.ru/</w:t>
            </w:r>
          </w:p>
        </w:tc>
      </w:tr>
      <w:tr w:rsidR="0000377C" w:rsidTr="0026239D">
        <w:trPr>
          <w:trHeight w:val="525"/>
        </w:trPr>
        <w:tc>
          <w:tcPr>
            <w:tcW w:w="468" w:type="dxa"/>
          </w:tcPr>
          <w:p w:rsidR="0000377C" w:rsidRDefault="0000377C" w:rsidP="0026239D">
            <w:pPr>
              <w:pStyle w:val="TableParagraph"/>
              <w:spacing w:before="7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1.2.</w:t>
            </w:r>
          </w:p>
        </w:tc>
        <w:tc>
          <w:tcPr>
            <w:tcW w:w="3566" w:type="dxa"/>
          </w:tcPr>
          <w:p w:rsidR="0000377C" w:rsidRDefault="0000377C" w:rsidP="0026239D">
            <w:pPr>
              <w:pStyle w:val="TableParagraph"/>
              <w:spacing w:before="74" w:line="266" w:lineRule="auto"/>
              <w:ind w:right="18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Одноклассники, взаимоотношения между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ними;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ценность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дружбы,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взаимной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помощи.</w:t>
            </w:r>
          </w:p>
        </w:tc>
        <w:tc>
          <w:tcPr>
            <w:tcW w:w="528" w:type="dxa"/>
          </w:tcPr>
          <w:p w:rsidR="0000377C" w:rsidRDefault="0000377C" w:rsidP="0026239D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00377C" w:rsidRDefault="0000377C" w:rsidP="0026239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00377C" w:rsidRDefault="0000377C" w:rsidP="0026239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00377C" w:rsidRDefault="0000377C" w:rsidP="0026239D">
            <w:pPr>
              <w:pStyle w:val="TableParagraph"/>
              <w:spacing w:before="7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08.09.2022</w:t>
            </w:r>
          </w:p>
        </w:tc>
        <w:tc>
          <w:tcPr>
            <w:tcW w:w="4058" w:type="dxa"/>
          </w:tcPr>
          <w:p w:rsidR="0000377C" w:rsidRDefault="0000377C" w:rsidP="0026239D">
            <w:pPr>
              <w:pStyle w:val="TableParagraph"/>
              <w:spacing w:before="74" w:line="266" w:lineRule="auto"/>
              <w:ind w:left="78" w:right="132"/>
              <w:rPr>
                <w:sz w:val="15"/>
              </w:rPr>
            </w:pPr>
            <w:r>
              <w:rPr>
                <w:w w:val="105"/>
                <w:sz w:val="15"/>
              </w:rPr>
              <w:t>Обсуждение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ситуаций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«Правила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поведения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классе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школе»;</w:t>
            </w:r>
          </w:p>
        </w:tc>
        <w:tc>
          <w:tcPr>
            <w:tcW w:w="1272" w:type="dxa"/>
          </w:tcPr>
          <w:p w:rsidR="0000377C" w:rsidRDefault="0000377C" w:rsidP="0026239D">
            <w:pPr>
              <w:pStyle w:val="TableParagraph"/>
              <w:spacing w:before="74" w:line="266" w:lineRule="auto"/>
              <w:ind w:left="79" w:right="24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2497" w:type="dxa"/>
          </w:tcPr>
          <w:p w:rsidR="0000377C" w:rsidRDefault="0000377C" w:rsidP="0026239D">
            <w:pPr>
              <w:pStyle w:val="TableParagraph"/>
              <w:spacing w:before="7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https://multiurok.ru/</w:t>
            </w:r>
          </w:p>
        </w:tc>
      </w:tr>
      <w:tr w:rsidR="0000377C" w:rsidTr="0026239D">
        <w:trPr>
          <w:trHeight w:val="717"/>
        </w:trPr>
        <w:tc>
          <w:tcPr>
            <w:tcW w:w="468" w:type="dxa"/>
          </w:tcPr>
          <w:p w:rsidR="0000377C" w:rsidRDefault="0000377C" w:rsidP="0026239D">
            <w:pPr>
              <w:pStyle w:val="TableParagraph"/>
              <w:spacing w:before="7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1.3.</w:t>
            </w:r>
          </w:p>
        </w:tc>
        <w:tc>
          <w:tcPr>
            <w:tcW w:w="3566" w:type="dxa"/>
          </w:tcPr>
          <w:p w:rsidR="0000377C" w:rsidRDefault="0000377C" w:rsidP="0026239D">
            <w:pPr>
              <w:pStyle w:val="TableParagraph"/>
              <w:spacing w:before="74" w:line="266" w:lineRule="auto"/>
              <w:ind w:right="5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Рабочее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место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школьника.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Правила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безопасной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 на учебном месте, режим труда и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отдыха.</w:t>
            </w:r>
          </w:p>
        </w:tc>
        <w:tc>
          <w:tcPr>
            <w:tcW w:w="528" w:type="dxa"/>
          </w:tcPr>
          <w:p w:rsidR="0000377C" w:rsidRDefault="0000377C" w:rsidP="0026239D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00377C" w:rsidRDefault="0000377C" w:rsidP="0026239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00377C" w:rsidRDefault="0000377C" w:rsidP="0026239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00377C" w:rsidRDefault="0000377C" w:rsidP="0026239D">
            <w:pPr>
              <w:pStyle w:val="TableParagraph"/>
              <w:spacing w:before="7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13.09.2022</w:t>
            </w:r>
          </w:p>
        </w:tc>
        <w:tc>
          <w:tcPr>
            <w:tcW w:w="4058" w:type="dxa"/>
          </w:tcPr>
          <w:p w:rsidR="0000377C" w:rsidRDefault="0000377C" w:rsidP="0026239D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Беседа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«Как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содержать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рабочее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место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порядке»;</w:t>
            </w:r>
          </w:p>
        </w:tc>
        <w:tc>
          <w:tcPr>
            <w:tcW w:w="1272" w:type="dxa"/>
          </w:tcPr>
          <w:p w:rsidR="0000377C" w:rsidRDefault="0000377C" w:rsidP="0026239D">
            <w:pPr>
              <w:pStyle w:val="TableParagraph"/>
              <w:spacing w:before="74" w:line="266" w:lineRule="auto"/>
              <w:ind w:left="79" w:right="24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2497" w:type="dxa"/>
          </w:tcPr>
          <w:p w:rsidR="0000377C" w:rsidRDefault="0026239D" w:rsidP="0026239D">
            <w:pPr>
              <w:pStyle w:val="TableParagraph"/>
              <w:spacing w:before="74"/>
              <w:ind w:left="80"/>
              <w:rPr>
                <w:sz w:val="15"/>
              </w:rPr>
            </w:pPr>
            <w:hyperlink r:id="rId7">
              <w:r w:rsidR="0000377C">
                <w:rPr>
                  <w:w w:val="105"/>
                  <w:sz w:val="15"/>
                </w:rPr>
                <w:t>http://nsportal.ru</w:t>
              </w:r>
            </w:hyperlink>
          </w:p>
        </w:tc>
      </w:tr>
      <w:tr w:rsidR="0000377C" w:rsidRPr="0026239D" w:rsidTr="0026239D">
        <w:trPr>
          <w:trHeight w:val="1101"/>
        </w:trPr>
        <w:tc>
          <w:tcPr>
            <w:tcW w:w="468" w:type="dxa"/>
          </w:tcPr>
          <w:p w:rsidR="0000377C" w:rsidRDefault="0000377C" w:rsidP="0026239D">
            <w:pPr>
              <w:pStyle w:val="TableParagraph"/>
              <w:spacing w:before="7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1.4.</w:t>
            </w:r>
          </w:p>
        </w:tc>
        <w:tc>
          <w:tcPr>
            <w:tcW w:w="3566" w:type="dxa"/>
          </w:tcPr>
          <w:p w:rsidR="0000377C" w:rsidRDefault="0000377C" w:rsidP="0026239D">
            <w:pPr>
              <w:pStyle w:val="TableParagraph"/>
              <w:spacing w:before="74"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Россия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Москва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—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столица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России.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Народы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России.</w:t>
            </w:r>
          </w:p>
        </w:tc>
        <w:tc>
          <w:tcPr>
            <w:tcW w:w="528" w:type="dxa"/>
          </w:tcPr>
          <w:p w:rsidR="0000377C" w:rsidRDefault="0000377C" w:rsidP="0026239D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00377C" w:rsidRDefault="0000377C" w:rsidP="0026239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00377C" w:rsidRDefault="0000377C" w:rsidP="0026239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864" w:type="dxa"/>
          </w:tcPr>
          <w:p w:rsidR="0000377C" w:rsidRDefault="0000377C" w:rsidP="0026239D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16.09.2022</w:t>
            </w:r>
          </w:p>
          <w:p w:rsidR="0000377C" w:rsidRDefault="0000377C" w:rsidP="0026239D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17.09.2022</w:t>
            </w:r>
          </w:p>
        </w:tc>
        <w:tc>
          <w:tcPr>
            <w:tcW w:w="4058" w:type="dxa"/>
          </w:tcPr>
          <w:p w:rsidR="0000377C" w:rsidRDefault="0000377C" w:rsidP="0026239D">
            <w:pPr>
              <w:pStyle w:val="TableParagraph"/>
              <w:spacing w:before="74" w:line="266" w:lineRule="auto"/>
              <w:ind w:left="78" w:right="13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Просмотр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обсуждение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иллюстраций,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видеофрагментов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 других материалов (по выбору) на темы «Москва —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столица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России»,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«Экскурсия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Москве»;</w:t>
            </w:r>
          </w:p>
        </w:tc>
        <w:tc>
          <w:tcPr>
            <w:tcW w:w="1272" w:type="dxa"/>
          </w:tcPr>
          <w:p w:rsidR="0000377C" w:rsidRDefault="0000377C" w:rsidP="0026239D">
            <w:pPr>
              <w:pStyle w:val="TableParagraph"/>
              <w:spacing w:before="74" w:line="266" w:lineRule="auto"/>
              <w:ind w:left="79" w:right="80"/>
              <w:rPr>
                <w:sz w:val="15"/>
              </w:rPr>
            </w:pPr>
            <w:r>
              <w:rPr>
                <w:w w:val="105"/>
                <w:sz w:val="15"/>
              </w:rPr>
              <w:t>Самооценка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использованием</w:t>
            </w:r>
          </w:p>
          <w:p w:rsidR="0000377C" w:rsidRDefault="0000377C" w:rsidP="0026239D">
            <w:pPr>
              <w:pStyle w:val="TableParagraph"/>
              <w:spacing w:before="2" w:line="266" w:lineRule="auto"/>
              <w:ind w:left="79" w:right="183"/>
              <w:rPr>
                <w:sz w:val="15"/>
              </w:rPr>
            </w:pPr>
            <w:r>
              <w:rPr>
                <w:w w:val="105"/>
                <w:sz w:val="15"/>
              </w:rPr>
              <w:t>«Оценочного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листа»;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опрос;</w:t>
            </w:r>
          </w:p>
        </w:tc>
        <w:tc>
          <w:tcPr>
            <w:tcW w:w="2497" w:type="dxa"/>
          </w:tcPr>
          <w:p w:rsidR="0000377C" w:rsidRDefault="0000377C" w:rsidP="0026239D">
            <w:pPr>
              <w:pStyle w:val="TableParagraph"/>
              <w:spacing w:before="7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http://nsportal.ru,https://multiurok.ru/</w:t>
            </w:r>
          </w:p>
        </w:tc>
      </w:tr>
      <w:tr w:rsidR="0000377C" w:rsidTr="0026239D">
        <w:trPr>
          <w:trHeight w:val="717"/>
        </w:trPr>
        <w:tc>
          <w:tcPr>
            <w:tcW w:w="468" w:type="dxa"/>
          </w:tcPr>
          <w:p w:rsidR="0000377C" w:rsidRDefault="0000377C" w:rsidP="0026239D">
            <w:pPr>
              <w:pStyle w:val="TableParagraph"/>
              <w:spacing w:before="7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1.5.</w:t>
            </w:r>
          </w:p>
        </w:tc>
        <w:tc>
          <w:tcPr>
            <w:tcW w:w="3566" w:type="dxa"/>
          </w:tcPr>
          <w:p w:rsidR="0000377C" w:rsidRDefault="0000377C" w:rsidP="0026239D">
            <w:pPr>
              <w:pStyle w:val="TableParagraph"/>
              <w:spacing w:before="74"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Первоначальные сведения о родном крае.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Название своего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населённого пункта (города,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села),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региона.</w:t>
            </w:r>
          </w:p>
        </w:tc>
        <w:tc>
          <w:tcPr>
            <w:tcW w:w="528" w:type="dxa"/>
          </w:tcPr>
          <w:p w:rsidR="0000377C" w:rsidRDefault="0000377C" w:rsidP="0026239D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00377C" w:rsidRDefault="0000377C" w:rsidP="0026239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00377C" w:rsidRDefault="0000377C" w:rsidP="0026239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864" w:type="dxa"/>
          </w:tcPr>
          <w:p w:rsidR="0000377C" w:rsidRDefault="0000377C" w:rsidP="0026239D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19.09.2022</w:t>
            </w:r>
          </w:p>
          <w:p w:rsidR="0000377C" w:rsidRDefault="0000377C" w:rsidP="0026239D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21.09.2022</w:t>
            </w:r>
          </w:p>
        </w:tc>
        <w:tc>
          <w:tcPr>
            <w:tcW w:w="4058" w:type="dxa"/>
          </w:tcPr>
          <w:p w:rsidR="0000377C" w:rsidRDefault="0000377C" w:rsidP="0026239D">
            <w:pPr>
              <w:pStyle w:val="TableParagraph"/>
              <w:spacing w:before="74" w:line="266" w:lineRule="auto"/>
              <w:ind w:left="78" w:right="284"/>
              <w:jc w:val="both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Экскурсии,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целевые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прогулки,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просмотр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иллюстраций,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видеофрагментов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других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материалов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</w:t>
            </w:r>
            <w:proofErr w:type="gramStart"/>
            <w:r>
              <w:rPr>
                <w:w w:val="105"/>
                <w:sz w:val="15"/>
              </w:rPr>
              <w:t>по</w:t>
            </w:r>
            <w:proofErr w:type="gramEnd"/>
            <w:r>
              <w:rPr>
                <w:spacing w:val="-8"/>
                <w:w w:val="105"/>
                <w:sz w:val="15"/>
              </w:rPr>
              <w:t xml:space="preserve"> </w:t>
            </w:r>
            <w:proofErr w:type="gramStart"/>
            <w:r>
              <w:rPr>
                <w:w w:val="105"/>
                <w:sz w:val="15"/>
              </w:rPr>
              <w:t>вы</w:t>
            </w:r>
            <w:proofErr w:type="gramEnd"/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бору)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тему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«Москва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столица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России»;</w:t>
            </w:r>
          </w:p>
        </w:tc>
        <w:tc>
          <w:tcPr>
            <w:tcW w:w="1272" w:type="dxa"/>
          </w:tcPr>
          <w:p w:rsidR="0000377C" w:rsidRDefault="0000377C" w:rsidP="0026239D">
            <w:pPr>
              <w:pStyle w:val="TableParagraph"/>
              <w:spacing w:before="7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2497" w:type="dxa"/>
          </w:tcPr>
          <w:p w:rsidR="0000377C" w:rsidRDefault="0000377C" w:rsidP="0026239D">
            <w:pPr>
              <w:pStyle w:val="TableParagraph"/>
              <w:spacing w:before="7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https://multiurok.ru/</w:t>
            </w:r>
          </w:p>
        </w:tc>
      </w:tr>
      <w:tr w:rsidR="0000377C" w:rsidTr="0026239D">
        <w:trPr>
          <w:trHeight w:val="1029"/>
        </w:trPr>
        <w:tc>
          <w:tcPr>
            <w:tcW w:w="468" w:type="dxa"/>
          </w:tcPr>
          <w:p w:rsidR="0000377C" w:rsidRDefault="0000377C" w:rsidP="0026239D">
            <w:pPr>
              <w:pStyle w:val="TableParagraph"/>
              <w:spacing w:before="7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1.6.</w:t>
            </w:r>
          </w:p>
        </w:tc>
        <w:tc>
          <w:tcPr>
            <w:tcW w:w="3566" w:type="dxa"/>
          </w:tcPr>
          <w:p w:rsidR="0000377C" w:rsidRDefault="0000377C" w:rsidP="0026239D">
            <w:pPr>
              <w:pStyle w:val="TableParagraph"/>
              <w:spacing w:before="74" w:line="266" w:lineRule="auto"/>
              <w:ind w:right="5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Культурные объекты родного края. Труд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людей.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Ценность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красота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рукотворного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мира.</w:t>
            </w:r>
          </w:p>
        </w:tc>
        <w:tc>
          <w:tcPr>
            <w:tcW w:w="528" w:type="dxa"/>
          </w:tcPr>
          <w:p w:rsidR="0000377C" w:rsidRDefault="0000377C" w:rsidP="0026239D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00377C" w:rsidRDefault="0000377C" w:rsidP="0026239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00377C" w:rsidRDefault="0000377C" w:rsidP="0026239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864" w:type="dxa"/>
          </w:tcPr>
          <w:p w:rsidR="0000377C" w:rsidRDefault="0000377C" w:rsidP="0026239D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26.09.2022</w:t>
            </w:r>
          </w:p>
          <w:p w:rsidR="0000377C" w:rsidRDefault="0000377C" w:rsidP="0026239D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28.09.2022</w:t>
            </w:r>
          </w:p>
        </w:tc>
        <w:tc>
          <w:tcPr>
            <w:tcW w:w="4058" w:type="dxa"/>
          </w:tcPr>
          <w:p w:rsidR="0000377C" w:rsidRDefault="0000377C" w:rsidP="0026239D">
            <w:pPr>
              <w:pStyle w:val="TableParagraph"/>
              <w:spacing w:before="74" w:line="266" w:lineRule="auto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Экскурсии,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целевые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прогулки,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просмотр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иллюстраций,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видеофрагментов и других материалов о родном крае,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труде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людей;</w:t>
            </w:r>
          </w:p>
        </w:tc>
        <w:tc>
          <w:tcPr>
            <w:tcW w:w="1272" w:type="dxa"/>
          </w:tcPr>
          <w:p w:rsidR="0000377C" w:rsidRDefault="0000377C" w:rsidP="0026239D">
            <w:pPr>
              <w:pStyle w:val="TableParagraph"/>
              <w:spacing w:before="74" w:line="266" w:lineRule="auto"/>
              <w:ind w:left="79" w:right="80"/>
              <w:rPr>
                <w:sz w:val="15"/>
              </w:rPr>
            </w:pPr>
            <w:r>
              <w:rPr>
                <w:w w:val="105"/>
                <w:sz w:val="15"/>
              </w:rPr>
              <w:t>Самооценка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использованием</w:t>
            </w:r>
          </w:p>
          <w:p w:rsidR="0000377C" w:rsidRDefault="0000377C" w:rsidP="0026239D">
            <w:pPr>
              <w:pStyle w:val="TableParagraph"/>
              <w:spacing w:before="2" w:line="266" w:lineRule="auto"/>
              <w:ind w:left="79" w:right="27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«Оценочного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листа»;</w:t>
            </w:r>
          </w:p>
        </w:tc>
        <w:tc>
          <w:tcPr>
            <w:tcW w:w="2497" w:type="dxa"/>
          </w:tcPr>
          <w:p w:rsidR="0000377C" w:rsidRDefault="0000377C" w:rsidP="0026239D">
            <w:pPr>
              <w:pStyle w:val="TableParagraph"/>
              <w:spacing w:before="7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https://multiurok.ru/</w:t>
            </w:r>
          </w:p>
        </w:tc>
      </w:tr>
      <w:tr w:rsidR="0000377C" w:rsidTr="0026239D">
        <w:trPr>
          <w:trHeight w:val="525"/>
        </w:trPr>
        <w:tc>
          <w:tcPr>
            <w:tcW w:w="468" w:type="dxa"/>
          </w:tcPr>
          <w:p w:rsidR="0000377C" w:rsidRDefault="0000377C" w:rsidP="0026239D">
            <w:pPr>
              <w:pStyle w:val="TableParagraph"/>
              <w:spacing w:before="7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1.7.</w:t>
            </w:r>
          </w:p>
        </w:tc>
        <w:tc>
          <w:tcPr>
            <w:tcW w:w="3566" w:type="dxa"/>
          </w:tcPr>
          <w:p w:rsidR="0000377C" w:rsidRDefault="0000377C" w:rsidP="0026239D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Правила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поведения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социуме.</w:t>
            </w:r>
          </w:p>
        </w:tc>
        <w:tc>
          <w:tcPr>
            <w:tcW w:w="528" w:type="dxa"/>
          </w:tcPr>
          <w:p w:rsidR="0000377C" w:rsidRDefault="0000377C" w:rsidP="0026239D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00377C" w:rsidRDefault="0000377C" w:rsidP="0026239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00377C" w:rsidRDefault="0000377C" w:rsidP="0026239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864" w:type="dxa"/>
          </w:tcPr>
          <w:p w:rsidR="0000377C" w:rsidRDefault="0000377C" w:rsidP="0026239D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03.10.2022</w:t>
            </w:r>
          </w:p>
          <w:p w:rsidR="0000377C" w:rsidRDefault="0000377C" w:rsidP="0026239D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05.10.2022</w:t>
            </w:r>
          </w:p>
        </w:tc>
        <w:tc>
          <w:tcPr>
            <w:tcW w:w="4058" w:type="dxa"/>
          </w:tcPr>
          <w:p w:rsidR="0000377C" w:rsidRDefault="0000377C" w:rsidP="0026239D">
            <w:pPr>
              <w:pStyle w:val="TableParagraph"/>
              <w:spacing w:before="7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Беседа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«Правила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поведения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учреждениях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культуры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театре,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музее,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библиотеке»;</w:t>
            </w:r>
          </w:p>
        </w:tc>
        <w:tc>
          <w:tcPr>
            <w:tcW w:w="1272" w:type="dxa"/>
          </w:tcPr>
          <w:p w:rsidR="0000377C" w:rsidRDefault="0000377C" w:rsidP="0026239D">
            <w:pPr>
              <w:pStyle w:val="TableParagraph"/>
              <w:spacing w:before="7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Тестирование;</w:t>
            </w:r>
          </w:p>
        </w:tc>
        <w:tc>
          <w:tcPr>
            <w:tcW w:w="2497" w:type="dxa"/>
          </w:tcPr>
          <w:p w:rsidR="0000377C" w:rsidRDefault="0000377C" w:rsidP="0026239D">
            <w:pPr>
              <w:pStyle w:val="TableParagraph"/>
              <w:spacing w:before="7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https://multiurok.ru/</w:t>
            </w:r>
          </w:p>
        </w:tc>
      </w:tr>
      <w:tr w:rsidR="0000377C" w:rsidTr="0026239D">
        <w:trPr>
          <w:trHeight w:val="909"/>
        </w:trPr>
        <w:tc>
          <w:tcPr>
            <w:tcW w:w="468" w:type="dxa"/>
          </w:tcPr>
          <w:p w:rsidR="0000377C" w:rsidRDefault="0000377C" w:rsidP="0026239D">
            <w:pPr>
              <w:pStyle w:val="TableParagraph"/>
              <w:spacing w:before="7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1.8.</w:t>
            </w:r>
          </w:p>
        </w:tc>
        <w:tc>
          <w:tcPr>
            <w:tcW w:w="3566" w:type="dxa"/>
          </w:tcPr>
          <w:p w:rsidR="0000377C" w:rsidRDefault="0000377C" w:rsidP="0026239D">
            <w:pPr>
              <w:pStyle w:val="TableParagraph"/>
              <w:spacing w:before="74"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Моя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семья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прошлом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настоящем.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Имена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фамилии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членов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семьи,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их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профессии.</w:t>
            </w:r>
          </w:p>
        </w:tc>
        <w:tc>
          <w:tcPr>
            <w:tcW w:w="528" w:type="dxa"/>
          </w:tcPr>
          <w:p w:rsidR="0000377C" w:rsidRDefault="0000377C" w:rsidP="0026239D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00377C" w:rsidRDefault="0000377C" w:rsidP="0026239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00377C" w:rsidRDefault="0000377C" w:rsidP="0026239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864" w:type="dxa"/>
          </w:tcPr>
          <w:p w:rsidR="0000377C" w:rsidRDefault="0000377C" w:rsidP="0026239D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10.10.2022</w:t>
            </w:r>
          </w:p>
          <w:p w:rsidR="0000377C" w:rsidRDefault="0000377C" w:rsidP="0026239D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12.10.2022</w:t>
            </w:r>
          </w:p>
        </w:tc>
        <w:tc>
          <w:tcPr>
            <w:tcW w:w="4058" w:type="dxa"/>
          </w:tcPr>
          <w:p w:rsidR="0000377C" w:rsidRDefault="0000377C" w:rsidP="0026239D">
            <w:pPr>
              <w:pStyle w:val="TableParagraph"/>
              <w:spacing w:before="74" w:line="266" w:lineRule="auto"/>
              <w:ind w:left="78" w:right="395"/>
              <w:rPr>
                <w:sz w:val="15"/>
              </w:rPr>
            </w:pPr>
            <w:r>
              <w:rPr>
                <w:w w:val="105"/>
                <w:sz w:val="15"/>
              </w:rPr>
              <w:t>Учебный диалог по теме «Что такое семья»;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Рассказы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детей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«Как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наша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семья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проводит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свободное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время»;</w:t>
            </w:r>
          </w:p>
        </w:tc>
        <w:tc>
          <w:tcPr>
            <w:tcW w:w="1272" w:type="dxa"/>
          </w:tcPr>
          <w:p w:rsidR="0000377C" w:rsidRDefault="0000377C" w:rsidP="0026239D">
            <w:pPr>
              <w:pStyle w:val="TableParagraph"/>
              <w:spacing w:before="74" w:line="266" w:lineRule="auto"/>
              <w:ind w:left="79" w:right="80"/>
              <w:rPr>
                <w:sz w:val="15"/>
              </w:rPr>
            </w:pPr>
            <w:r>
              <w:rPr>
                <w:w w:val="105"/>
                <w:sz w:val="15"/>
              </w:rPr>
              <w:t>Самооценка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использованием</w:t>
            </w:r>
          </w:p>
          <w:p w:rsidR="0000377C" w:rsidRDefault="0000377C" w:rsidP="0026239D">
            <w:pPr>
              <w:pStyle w:val="TableParagraph"/>
              <w:spacing w:before="2" w:line="266" w:lineRule="auto"/>
              <w:ind w:left="79" w:right="27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«Оценочного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листа»;</w:t>
            </w:r>
          </w:p>
        </w:tc>
        <w:tc>
          <w:tcPr>
            <w:tcW w:w="2497" w:type="dxa"/>
          </w:tcPr>
          <w:p w:rsidR="0000377C" w:rsidRDefault="0000377C" w:rsidP="0026239D">
            <w:pPr>
              <w:pStyle w:val="TableParagraph"/>
              <w:spacing w:before="7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https://multiurok.ru/</w:t>
            </w:r>
          </w:p>
        </w:tc>
      </w:tr>
      <w:tr w:rsidR="0000377C" w:rsidTr="0026239D">
        <w:trPr>
          <w:trHeight w:val="525"/>
        </w:trPr>
        <w:tc>
          <w:tcPr>
            <w:tcW w:w="468" w:type="dxa"/>
          </w:tcPr>
          <w:p w:rsidR="0000377C" w:rsidRDefault="0000377C" w:rsidP="0026239D">
            <w:pPr>
              <w:pStyle w:val="TableParagraph"/>
              <w:spacing w:before="7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1.9.</w:t>
            </w:r>
          </w:p>
        </w:tc>
        <w:tc>
          <w:tcPr>
            <w:tcW w:w="3566" w:type="dxa"/>
          </w:tcPr>
          <w:p w:rsidR="0000377C" w:rsidRDefault="0000377C" w:rsidP="0026239D">
            <w:pPr>
              <w:pStyle w:val="TableParagraph"/>
              <w:spacing w:before="74" w:line="266" w:lineRule="auto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Взаимоотношения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взаимопомощь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семье.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Совместный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труд</w:t>
            </w:r>
            <w:r>
              <w:rPr>
                <w:b/>
                <w:spacing w:val="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отдых.</w:t>
            </w:r>
          </w:p>
        </w:tc>
        <w:tc>
          <w:tcPr>
            <w:tcW w:w="528" w:type="dxa"/>
          </w:tcPr>
          <w:p w:rsidR="0000377C" w:rsidRDefault="0000377C" w:rsidP="0026239D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00377C" w:rsidRDefault="0000377C" w:rsidP="0026239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00377C" w:rsidRDefault="0000377C" w:rsidP="0026239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00377C" w:rsidRDefault="0000377C" w:rsidP="0026239D">
            <w:pPr>
              <w:pStyle w:val="TableParagraph"/>
              <w:spacing w:before="7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17.10.2022</w:t>
            </w:r>
          </w:p>
        </w:tc>
        <w:tc>
          <w:tcPr>
            <w:tcW w:w="4058" w:type="dxa"/>
          </w:tcPr>
          <w:p w:rsidR="0000377C" w:rsidRDefault="0000377C" w:rsidP="0026239D">
            <w:pPr>
              <w:pStyle w:val="TableParagraph"/>
              <w:spacing w:before="7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Рассказы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детей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«Как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наша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семья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проводит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свободное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время»;</w:t>
            </w:r>
          </w:p>
        </w:tc>
        <w:tc>
          <w:tcPr>
            <w:tcW w:w="1272" w:type="dxa"/>
          </w:tcPr>
          <w:p w:rsidR="0000377C" w:rsidRDefault="0000377C" w:rsidP="0026239D">
            <w:pPr>
              <w:pStyle w:val="TableParagraph"/>
              <w:spacing w:before="7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2497" w:type="dxa"/>
          </w:tcPr>
          <w:p w:rsidR="0000377C" w:rsidRDefault="0000377C" w:rsidP="0026239D">
            <w:pPr>
              <w:pStyle w:val="TableParagraph"/>
              <w:spacing w:before="7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https://multiurok.ru/</w:t>
            </w:r>
          </w:p>
        </w:tc>
      </w:tr>
      <w:tr w:rsidR="0000377C" w:rsidTr="0026239D">
        <w:trPr>
          <w:trHeight w:val="525"/>
        </w:trPr>
        <w:tc>
          <w:tcPr>
            <w:tcW w:w="468" w:type="dxa"/>
          </w:tcPr>
          <w:p w:rsidR="0000377C" w:rsidRDefault="0000377C" w:rsidP="0026239D">
            <w:pPr>
              <w:pStyle w:val="TableParagraph"/>
              <w:spacing w:before="7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1.10.</w:t>
            </w:r>
          </w:p>
        </w:tc>
        <w:tc>
          <w:tcPr>
            <w:tcW w:w="3566" w:type="dxa"/>
          </w:tcPr>
          <w:p w:rsidR="0000377C" w:rsidRDefault="0000377C" w:rsidP="0026239D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Домашний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адрес.</w:t>
            </w:r>
          </w:p>
        </w:tc>
        <w:tc>
          <w:tcPr>
            <w:tcW w:w="528" w:type="dxa"/>
          </w:tcPr>
          <w:p w:rsidR="0000377C" w:rsidRDefault="0000377C" w:rsidP="0026239D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00377C" w:rsidRDefault="0000377C" w:rsidP="0026239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00377C" w:rsidRDefault="0000377C" w:rsidP="0026239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00377C" w:rsidRDefault="0000377C" w:rsidP="0026239D">
            <w:pPr>
              <w:pStyle w:val="TableParagraph"/>
              <w:spacing w:before="7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20.10.2022</w:t>
            </w:r>
          </w:p>
        </w:tc>
        <w:tc>
          <w:tcPr>
            <w:tcW w:w="4058" w:type="dxa"/>
          </w:tcPr>
          <w:p w:rsidR="0000377C" w:rsidRDefault="0000377C" w:rsidP="0026239D">
            <w:pPr>
              <w:pStyle w:val="TableParagraph"/>
              <w:spacing w:before="74" w:line="266" w:lineRule="auto"/>
              <w:ind w:left="78" w:right="22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Работа с иллюстративным материалом: </w:t>
            </w:r>
            <w:r>
              <w:rPr>
                <w:w w:val="105"/>
                <w:sz w:val="15"/>
              </w:rPr>
              <w:t>рассматривание</w:t>
            </w:r>
            <w:r>
              <w:rPr>
                <w:spacing w:val="-3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фото,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репродукций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тему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«Семья»;</w:t>
            </w:r>
          </w:p>
        </w:tc>
        <w:tc>
          <w:tcPr>
            <w:tcW w:w="1272" w:type="dxa"/>
          </w:tcPr>
          <w:p w:rsidR="0000377C" w:rsidRDefault="0000377C" w:rsidP="0026239D">
            <w:pPr>
              <w:pStyle w:val="TableParagraph"/>
              <w:spacing w:before="7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2497" w:type="dxa"/>
          </w:tcPr>
          <w:p w:rsidR="0000377C" w:rsidRDefault="0000377C" w:rsidP="0026239D">
            <w:pPr>
              <w:pStyle w:val="TableParagraph"/>
              <w:spacing w:before="7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https://multiurok.ru/</w:t>
            </w:r>
          </w:p>
        </w:tc>
      </w:tr>
      <w:tr w:rsidR="0000377C" w:rsidTr="0026239D">
        <w:trPr>
          <w:trHeight w:val="333"/>
        </w:trPr>
        <w:tc>
          <w:tcPr>
            <w:tcW w:w="4034" w:type="dxa"/>
            <w:gridSpan w:val="2"/>
          </w:tcPr>
          <w:p w:rsidR="0000377C" w:rsidRDefault="0000377C" w:rsidP="0026239D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00377C" w:rsidRDefault="0000377C" w:rsidP="0026239D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16</w:t>
            </w:r>
          </w:p>
        </w:tc>
        <w:tc>
          <w:tcPr>
            <w:tcW w:w="10935" w:type="dxa"/>
            <w:gridSpan w:val="6"/>
          </w:tcPr>
          <w:p w:rsidR="0000377C" w:rsidRDefault="0000377C" w:rsidP="0026239D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00377C" w:rsidTr="0026239D">
        <w:trPr>
          <w:trHeight w:val="333"/>
        </w:trPr>
        <w:tc>
          <w:tcPr>
            <w:tcW w:w="15497" w:type="dxa"/>
            <w:gridSpan w:val="9"/>
          </w:tcPr>
          <w:p w:rsidR="0000377C" w:rsidRDefault="0000377C" w:rsidP="0026239D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Раздел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2.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Человек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природа.</w:t>
            </w:r>
          </w:p>
        </w:tc>
      </w:tr>
      <w:tr w:rsidR="0000377C" w:rsidTr="0026239D">
        <w:trPr>
          <w:trHeight w:val="717"/>
        </w:trPr>
        <w:tc>
          <w:tcPr>
            <w:tcW w:w="468" w:type="dxa"/>
          </w:tcPr>
          <w:p w:rsidR="0000377C" w:rsidRDefault="0000377C" w:rsidP="0026239D">
            <w:pPr>
              <w:pStyle w:val="TableParagraph"/>
              <w:spacing w:before="7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2.1.</w:t>
            </w:r>
          </w:p>
        </w:tc>
        <w:tc>
          <w:tcPr>
            <w:tcW w:w="3566" w:type="dxa"/>
          </w:tcPr>
          <w:p w:rsidR="0000377C" w:rsidRDefault="0000377C" w:rsidP="0026239D">
            <w:pPr>
              <w:pStyle w:val="TableParagraph"/>
              <w:spacing w:before="62"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Природа и предметы, созданные человеком.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Природные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материалы.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Бережное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отношение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proofErr w:type="gramStart"/>
            <w:r>
              <w:rPr>
                <w:b/>
                <w:w w:val="105"/>
                <w:sz w:val="15"/>
              </w:rPr>
              <w:t>пред</w:t>
            </w:r>
            <w:proofErr w:type="gramEnd"/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метам,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вещам,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уход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ними.</w:t>
            </w:r>
          </w:p>
        </w:tc>
        <w:tc>
          <w:tcPr>
            <w:tcW w:w="528" w:type="dxa"/>
          </w:tcPr>
          <w:p w:rsidR="0000377C" w:rsidRDefault="0000377C" w:rsidP="0026239D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00377C" w:rsidRDefault="0000377C" w:rsidP="0026239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00377C" w:rsidRDefault="0000377C" w:rsidP="0026239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864" w:type="dxa"/>
          </w:tcPr>
          <w:p w:rsidR="0000377C" w:rsidRDefault="0000377C" w:rsidP="0026239D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01.11.2022</w:t>
            </w:r>
          </w:p>
          <w:p w:rsidR="0000377C" w:rsidRDefault="0000377C" w:rsidP="0026239D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08.11.2022</w:t>
            </w:r>
          </w:p>
        </w:tc>
        <w:tc>
          <w:tcPr>
            <w:tcW w:w="4058" w:type="dxa"/>
          </w:tcPr>
          <w:p w:rsidR="0000377C" w:rsidRDefault="0000377C" w:rsidP="0026239D">
            <w:pPr>
              <w:pStyle w:val="TableParagraph"/>
              <w:spacing w:before="74" w:line="266" w:lineRule="auto"/>
              <w:ind w:left="78" w:right="132"/>
              <w:rPr>
                <w:sz w:val="15"/>
              </w:rPr>
            </w:pPr>
            <w:r>
              <w:rPr>
                <w:w w:val="105"/>
                <w:sz w:val="15"/>
              </w:rPr>
              <w:t>Учебный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диалог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«Почему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люди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должны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оберегать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охранять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природу»;</w:t>
            </w:r>
          </w:p>
        </w:tc>
        <w:tc>
          <w:tcPr>
            <w:tcW w:w="1272" w:type="dxa"/>
          </w:tcPr>
          <w:p w:rsidR="0000377C" w:rsidRDefault="0000377C" w:rsidP="0026239D">
            <w:pPr>
              <w:pStyle w:val="TableParagraph"/>
              <w:spacing w:before="74" w:line="266" w:lineRule="auto"/>
              <w:ind w:left="79" w:right="24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2497" w:type="dxa"/>
          </w:tcPr>
          <w:p w:rsidR="0000377C" w:rsidRDefault="0000377C" w:rsidP="0026239D">
            <w:pPr>
              <w:pStyle w:val="TableParagraph"/>
              <w:spacing w:before="7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https://multiurok.ru/</w:t>
            </w:r>
          </w:p>
        </w:tc>
      </w:tr>
    </w:tbl>
    <w:p w:rsidR="0000377C" w:rsidRDefault="0000377C" w:rsidP="0000377C">
      <w:pPr>
        <w:rPr>
          <w:sz w:val="15"/>
        </w:rPr>
        <w:sectPr w:rsidR="0000377C">
          <w:pgSz w:w="16840" w:h="11900" w:orient="landscape"/>
          <w:pgMar w:top="4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566"/>
        <w:gridCol w:w="528"/>
        <w:gridCol w:w="1104"/>
        <w:gridCol w:w="1140"/>
        <w:gridCol w:w="864"/>
        <w:gridCol w:w="4058"/>
        <w:gridCol w:w="1272"/>
        <w:gridCol w:w="2497"/>
      </w:tblGrid>
      <w:tr w:rsidR="0000377C" w:rsidTr="0026239D">
        <w:trPr>
          <w:trHeight w:val="1317"/>
        </w:trPr>
        <w:tc>
          <w:tcPr>
            <w:tcW w:w="468" w:type="dxa"/>
          </w:tcPr>
          <w:p w:rsidR="0000377C" w:rsidRDefault="0000377C" w:rsidP="0026239D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2.2.</w:t>
            </w:r>
          </w:p>
        </w:tc>
        <w:tc>
          <w:tcPr>
            <w:tcW w:w="3566" w:type="dxa"/>
          </w:tcPr>
          <w:p w:rsidR="0000377C" w:rsidRDefault="0000377C" w:rsidP="0026239D">
            <w:pPr>
              <w:pStyle w:val="TableParagraph"/>
              <w:spacing w:before="52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Неживая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живая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природа.</w:t>
            </w:r>
          </w:p>
        </w:tc>
        <w:tc>
          <w:tcPr>
            <w:tcW w:w="528" w:type="dxa"/>
          </w:tcPr>
          <w:p w:rsidR="0000377C" w:rsidRDefault="0000377C" w:rsidP="0026239D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00377C" w:rsidRDefault="0000377C" w:rsidP="0026239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00377C" w:rsidRDefault="0000377C" w:rsidP="0026239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864" w:type="dxa"/>
          </w:tcPr>
          <w:p w:rsidR="0000377C" w:rsidRDefault="0000377C" w:rsidP="0026239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10.11.2022</w:t>
            </w:r>
          </w:p>
          <w:p w:rsidR="0000377C" w:rsidRDefault="0000377C" w:rsidP="0026239D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17.11.2022</w:t>
            </w:r>
          </w:p>
        </w:tc>
        <w:tc>
          <w:tcPr>
            <w:tcW w:w="4058" w:type="dxa"/>
          </w:tcPr>
          <w:p w:rsidR="0000377C" w:rsidRDefault="0000377C" w:rsidP="0026239D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Работа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иллюстративным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материалом: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«Живая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неживая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природа»;</w:t>
            </w:r>
          </w:p>
        </w:tc>
        <w:tc>
          <w:tcPr>
            <w:tcW w:w="1272" w:type="dxa"/>
          </w:tcPr>
          <w:p w:rsidR="0000377C" w:rsidRDefault="0000377C" w:rsidP="0026239D">
            <w:pPr>
              <w:pStyle w:val="TableParagraph"/>
              <w:spacing w:before="64" w:line="266" w:lineRule="auto"/>
              <w:ind w:left="79" w:right="80"/>
              <w:rPr>
                <w:sz w:val="15"/>
              </w:rPr>
            </w:pPr>
            <w:r>
              <w:rPr>
                <w:w w:val="105"/>
                <w:sz w:val="15"/>
              </w:rPr>
              <w:t>Самооценка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использованием</w:t>
            </w:r>
          </w:p>
          <w:p w:rsidR="0000377C" w:rsidRDefault="0000377C" w:rsidP="0026239D">
            <w:pPr>
              <w:pStyle w:val="TableParagraph"/>
              <w:spacing w:before="2" w:line="266" w:lineRule="auto"/>
              <w:ind w:left="79" w:right="240"/>
              <w:rPr>
                <w:sz w:val="15"/>
              </w:rPr>
            </w:pPr>
            <w:r>
              <w:rPr>
                <w:w w:val="105"/>
                <w:sz w:val="15"/>
              </w:rPr>
              <w:t>«Оценочного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листа»;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2497" w:type="dxa"/>
          </w:tcPr>
          <w:p w:rsidR="0000377C" w:rsidRDefault="0000377C" w:rsidP="0026239D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https://multiurok.ru/</w:t>
            </w:r>
          </w:p>
        </w:tc>
      </w:tr>
      <w:tr w:rsidR="0000377C" w:rsidTr="0026239D">
        <w:trPr>
          <w:trHeight w:val="717"/>
        </w:trPr>
        <w:tc>
          <w:tcPr>
            <w:tcW w:w="468" w:type="dxa"/>
          </w:tcPr>
          <w:p w:rsidR="0000377C" w:rsidRDefault="0000377C" w:rsidP="0026239D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2.3.</w:t>
            </w:r>
          </w:p>
        </w:tc>
        <w:tc>
          <w:tcPr>
            <w:tcW w:w="3566" w:type="dxa"/>
          </w:tcPr>
          <w:p w:rsidR="0000377C" w:rsidRDefault="0000377C" w:rsidP="0026239D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Погода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термометр.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Наблюдение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погодой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своего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края.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Сезонные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изменения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природе.</w:t>
            </w:r>
          </w:p>
        </w:tc>
        <w:tc>
          <w:tcPr>
            <w:tcW w:w="528" w:type="dxa"/>
          </w:tcPr>
          <w:p w:rsidR="0000377C" w:rsidRDefault="0000377C" w:rsidP="0026239D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00377C" w:rsidRDefault="0000377C" w:rsidP="0026239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00377C" w:rsidRDefault="0000377C" w:rsidP="0026239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864" w:type="dxa"/>
          </w:tcPr>
          <w:p w:rsidR="0000377C" w:rsidRDefault="0000377C" w:rsidP="0026239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18.11.2022</w:t>
            </w:r>
          </w:p>
          <w:p w:rsidR="0000377C" w:rsidRDefault="0000377C" w:rsidP="0026239D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24.11.2022</w:t>
            </w:r>
          </w:p>
        </w:tc>
        <w:tc>
          <w:tcPr>
            <w:tcW w:w="4058" w:type="dxa"/>
          </w:tcPr>
          <w:p w:rsidR="0000377C" w:rsidRDefault="0000377C" w:rsidP="0026239D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Экскурсии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«Сезонные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изменения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природе,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наблюдение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погодой»;</w:t>
            </w:r>
          </w:p>
          <w:p w:rsidR="0000377C" w:rsidRDefault="0000377C" w:rsidP="0026239D">
            <w:pPr>
              <w:pStyle w:val="TableParagraph"/>
              <w:spacing w:before="2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«Измеряем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температуру»;</w:t>
            </w:r>
          </w:p>
        </w:tc>
        <w:tc>
          <w:tcPr>
            <w:tcW w:w="1272" w:type="dxa"/>
          </w:tcPr>
          <w:p w:rsidR="0000377C" w:rsidRDefault="0000377C" w:rsidP="0026239D">
            <w:pPr>
              <w:pStyle w:val="TableParagraph"/>
              <w:spacing w:before="64" w:line="266" w:lineRule="auto"/>
              <w:ind w:left="79" w:right="24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2497" w:type="dxa"/>
          </w:tcPr>
          <w:p w:rsidR="0000377C" w:rsidRDefault="0000377C" w:rsidP="0026239D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https://multiurok.ru/</w:t>
            </w:r>
          </w:p>
        </w:tc>
      </w:tr>
      <w:tr w:rsidR="0000377C" w:rsidTr="0026239D">
        <w:trPr>
          <w:trHeight w:val="909"/>
        </w:trPr>
        <w:tc>
          <w:tcPr>
            <w:tcW w:w="468" w:type="dxa"/>
          </w:tcPr>
          <w:p w:rsidR="0000377C" w:rsidRDefault="0000377C" w:rsidP="0026239D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2.4.</w:t>
            </w:r>
          </w:p>
        </w:tc>
        <w:tc>
          <w:tcPr>
            <w:tcW w:w="3566" w:type="dxa"/>
          </w:tcPr>
          <w:p w:rsidR="0000377C" w:rsidRDefault="0000377C" w:rsidP="0026239D">
            <w:pPr>
              <w:pStyle w:val="TableParagraph"/>
              <w:spacing w:before="64" w:line="266" w:lineRule="auto"/>
              <w:ind w:right="186"/>
              <w:rPr>
                <w:b/>
                <w:sz w:val="15"/>
              </w:rPr>
            </w:pPr>
            <w:r>
              <w:rPr>
                <w:b/>
                <w:sz w:val="15"/>
              </w:rPr>
              <w:t>Взаимосвязи</w:t>
            </w:r>
            <w:r>
              <w:rPr>
                <w:b/>
                <w:spacing w:val="21"/>
                <w:sz w:val="15"/>
              </w:rPr>
              <w:t xml:space="preserve"> </w:t>
            </w:r>
            <w:r>
              <w:rPr>
                <w:b/>
                <w:sz w:val="15"/>
              </w:rPr>
              <w:t>между</w:t>
            </w:r>
            <w:r>
              <w:rPr>
                <w:b/>
                <w:spacing w:val="22"/>
                <w:sz w:val="15"/>
              </w:rPr>
              <w:t xml:space="preserve"> </w:t>
            </w:r>
            <w:r>
              <w:rPr>
                <w:b/>
                <w:sz w:val="15"/>
              </w:rPr>
              <w:t>человеком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22"/>
                <w:sz w:val="15"/>
              </w:rPr>
              <w:t xml:space="preserve"> </w:t>
            </w:r>
            <w:r>
              <w:rPr>
                <w:b/>
                <w:sz w:val="15"/>
              </w:rPr>
              <w:t>природой.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Правила нравственного и безопасного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поведения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природе.</w:t>
            </w:r>
          </w:p>
        </w:tc>
        <w:tc>
          <w:tcPr>
            <w:tcW w:w="528" w:type="dxa"/>
          </w:tcPr>
          <w:p w:rsidR="0000377C" w:rsidRDefault="0000377C" w:rsidP="0026239D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00377C" w:rsidRDefault="0000377C" w:rsidP="0026239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00377C" w:rsidRDefault="0000377C" w:rsidP="0026239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00377C" w:rsidRDefault="0000377C" w:rsidP="0026239D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09.11.2022</w:t>
            </w:r>
          </w:p>
        </w:tc>
        <w:tc>
          <w:tcPr>
            <w:tcW w:w="4058" w:type="dxa"/>
          </w:tcPr>
          <w:p w:rsidR="0000377C" w:rsidRDefault="0000377C" w:rsidP="0026239D">
            <w:pPr>
              <w:pStyle w:val="TableParagraph"/>
              <w:spacing w:before="64" w:line="266" w:lineRule="auto"/>
              <w:ind w:left="78" w:right="132"/>
              <w:rPr>
                <w:sz w:val="15"/>
              </w:rPr>
            </w:pPr>
            <w:r>
              <w:rPr>
                <w:w w:val="105"/>
                <w:sz w:val="15"/>
              </w:rPr>
              <w:t>Учебный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диалог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«Почему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люди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должны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оберегать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охранять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природу»;</w:t>
            </w:r>
          </w:p>
          <w:p w:rsidR="0000377C" w:rsidRDefault="0000377C" w:rsidP="0026239D">
            <w:pPr>
              <w:pStyle w:val="TableParagraph"/>
              <w:spacing w:before="2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Обсуждение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ситуаций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«Правила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поведения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природе»;</w:t>
            </w:r>
          </w:p>
        </w:tc>
        <w:tc>
          <w:tcPr>
            <w:tcW w:w="1272" w:type="dxa"/>
          </w:tcPr>
          <w:p w:rsidR="0000377C" w:rsidRDefault="0000377C" w:rsidP="0026239D">
            <w:pPr>
              <w:pStyle w:val="TableParagraph"/>
              <w:spacing w:before="64" w:line="266" w:lineRule="auto"/>
              <w:ind w:left="79" w:right="80"/>
              <w:rPr>
                <w:sz w:val="15"/>
              </w:rPr>
            </w:pPr>
            <w:r>
              <w:rPr>
                <w:w w:val="105"/>
                <w:sz w:val="15"/>
              </w:rPr>
              <w:t>Самооценка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использованием</w:t>
            </w:r>
          </w:p>
          <w:p w:rsidR="0000377C" w:rsidRDefault="0000377C" w:rsidP="0026239D">
            <w:pPr>
              <w:pStyle w:val="TableParagraph"/>
              <w:spacing w:before="2" w:line="266" w:lineRule="auto"/>
              <w:ind w:left="79" w:right="27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«Оценочного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листа»;</w:t>
            </w:r>
          </w:p>
        </w:tc>
        <w:tc>
          <w:tcPr>
            <w:tcW w:w="2497" w:type="dxa"/>
          </w:tcPr>
          <w:p w:rsidR="0000377C" w:rsidRDefault="0000377C" w:rsidP="0026239D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https://multiurok.ru/</w:t>
            </w:r>
          </w:p>
        </w:tc>
      </w:tr>
      <w:tr w:rsidR="0000377C" w:rsidTr="0026239D">
        <w:trPr>
          <w:trHeight w:val="717"/>
        </w:trPr>
        <w:tc>
          <w:tcPr>
            <w:tcW w:w="468" w:type="dxa"/>
          </w:tcPr>
          <w:p w:rsidR="0000377C" w:rsidRDefault="0000377C" w:rsidP="0026239D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2.5.</w:t>
            </w:r>
          </w:p>
        </w:tc>
        <w:tc>
          <w:tcPr>
            <w:tcW w:w="3566" w:type="dxa"/>
          </w:tcPr>
          <w:p w:rsidR="0000377C" w:rsidRDefault="0000377C" w:rsidP="0026239D">
            <w:pPr>
              <w:pStyle w:val="TableParagraph"/>
              <w:spacing w:before="52" w:line="271" w:lineRule="auto"/>
              <w:ind w:right="208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 xml:space="preserve">Растения ближайшего окружения </w:t>
            </w:r>
            <w:r>
              <w:rPr>
                <w:b/>
                <w:w w:val="105"/>
                <w:sz w:val="15"/>
              </w:rPr>
              <w:t>(узнавание,</w:t>
            </w:r>
            <w:r>
              <w:rPr>
                <w:b/>
                <w:spacing w:val="-3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position w:val="1"/>
                <w:sz w:val="15"/>
              </w:rPr>
              <w:t>называние,</w:t>
            </w:r>
            <w:r>
              <w:rPr>
                <w:b/>
                <w:spacing w:val="-2"/>
                <w:w w:val="105"/>
                <w:position w:val="1"/>
                <w:sz w:val="15"/>
              </w:rPr>
              <w:t xml:space="preserve"> </w:t>
            </w:r>
            <w:r>
              <w:rPr>
                <w:b/>
                <w:w w:val="105"/>
                <w:position w:val="1"/>
                <w:sz w:val="15"/>
              </w:rPr>
              <w:t>краткое</w:t>
            </w:r>
            <w:r>
              <w:rPr>
                <w:b/>
                <w:spacing w:val="36"/>
                <w:w w:val="105"/>
                <w:position w:val="1"/>
                <w:sz w:val="15"/>
              </w:rPr>
              <w:t xml:space="preserve"> </w:t>
            </w:r>
            <w:r>
              <w:rPr>
                <w:b/>
                <w:w w:val="105"/>
                <w:position w:val="1"/>
                <w:sz w:val="15"/>
              </w:rPr>
              <w:t>описание)</w:t>
            </w:r>
            <w:r>
              <w:rPr>
                <w:b/>
                <w:w w:val="105"/>
                <w:sz w:val="15"/>
              </w:rPr>
              <w:t>.</w:t>
            </w:r>
          </w:p>
        </w:tc>
        <w:tc>
          <w:tcPr>
            <w:tcW w:w="528" w:type="dxa"/>
          </w:tcPr>
          <w:p w:rsidR="0000377C" w:rsidRDefault="0000377C" w:rsidP="0026239D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00377C" w:rsidRDefault="0000377C" w:rsidP="0026239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00377C" w:rsidRDefault="0000377C" w:rsidP="0026239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864" w:type="dxa"/>
          </w:tcPr>
          <w:p w:rsidR="0000377C" w:rsidRDefault="0000377C" w:rsidP="0026239D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26.11.2022</w:t>
            </w:r>
          </w:p>
        </w:tc>
        <w:tc>
          <w:tcPr>
            <w:tcW w:w="4058" w:type="dxa"/>
          </w:tcPr>
          <w:p w:rsidR="0000377C" w:rsidRDefault="0000377C" w:rsidP="0026239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Экскурсия;</w:t>
            </w:r>
          </w:p>
          <w:p w:rsidR="0000377C" w:rsidRDefault="0000377C" w:rsidP="0026239D">
            <w:pPr>
              <w:pStyle w:val="TableParagraph"/>
              <w:spacing w:before="20" w:line="266" w:lineRule="auto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Сравнение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внешнего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вида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деревьев,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кустарников,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трав;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Определение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названия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внешнему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виду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дерева;</w:t>
            </w:r>
          </w:p>
        </w:tc>
        <w:tc>
          <w:tcPr>
            <w:tcW w:w="1272" w:type="dxa"/>
          </w:tcPr>
          <w:p w:rsidR="0000377C" w:rsidRDefault="0000377C" w:rsidP="0026239D">
            <w:pPr>
              <w:pStyle w:val="TableParagraph"/>
              <w:spacing w:before="64" w:line="266" w:lineRule="auto"/>
              <w:ind w:left="79" w:right="24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2497" w:type="dxa"/>
          </w:tcPr>
          <w:p w:rsidR="0000377C" w:rsidRDefault="0000377C" w:rsidP="0026239D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https://multiurok.ru/</w:t>
            </w:r>
          </w:p>
        </w:tc>
      </w:tr>
      <w:tr w:rsidR="0000377C" w:rsidTr="0026239D">
        <w:trPr>
          <w:trHeight w:val="717"/>
        </w:trPr>
        <w:tc>
          <w:tcPr>
            <w:tcW w:w="468" w:type="dxa"/>
          </w:tcPr>
          <w:p w:rsidR="0000377C" w:rsidRDefault="0000377C" w:rsidP="0026239D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2.6.</w:t>
            </w:r>
          </w:p>
        </w:tc>
        <w:tc>
          <w:tcPr>
            <w:tcW w:w="3566" w:type="dxa"/>
          </w:tcPr>
          <w:p w:rsidR="0000377C" w:rsidRDefault="0000377C" w:rsidP="0026239D">
            <w:pPr>
              <w:pStyle w:val="TableParagraph"/>
              <w:spacing w:before="64" w:line="266" w:lineRule="auto"/>
              <w:ind w:right="18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Лиственные и хвойные растения.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Дикорастущие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культурные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растения.</w:t>
            </w:r>
          </w:p>
        </w:tc>
        <w:tc>
          <w:tcPr>
            <w:tcW w:w="528" w:type="dxa"/>
          </w:tcPr>
          <w:p w:rsidR="0000377C" w:rsidRDefault="0000377C" w:rsidP="0026239D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00377C" w:rsidRDefault="0000377C" w:rsidP="0026239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00377C" w:rsidRDefault="0000377C" w:rsidP="0026239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864" w:type="dxa"/>
          </w:tcPr>
          <w:p w:rsidR="0000377C" w:rsidRDefault="0000377C" w:rsidP="0026239D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30.11.2022</w:t>
            </w:r>
          </w:p>
        </w:tc>
        <w:tc>
          <w:tcPr>
            <w:tcW w:w="4058" w:type="dxa"/>
          </w:tcPr>
          <w:p w:rsidR="0000377C" w:rsidRDefault="0000377C" w:rsidP="0026239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Определение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названия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внешнему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виду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дерева;</w:t>
            </w:r>
          </w:p>
          <w:p w:rsidR="0000377C" w:rsidRDefault="0000377C" w:rsidP="0026239D">
            <w:pPr>
              <w:pStyle w:val="TableParagraph"/>
              <w:spacing w:before="20" w:line="266" w:lineRule="auto"/>
              <w:ind w:left="78" w:right="2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Работа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иллюстративным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материалом: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деление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растений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две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группы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дикорастущие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культурные;</w:t>
            </w:r>
          </w:p>
        </w:tc>
        <w:tc>
          <w:tcPr>
            <w:tcW w:w="1272" w:type="dxa"/>
          </w:tcPr>
          <w:p w:rsidR="0000377C" w:rsidRDefault="0000377C" w:rsidP="0026239D">
            <w:pPr>
              <w:pStyle w:val="TableParagraph"/>
              <w:spacing w:before="64" w:line="266" w:lineRule="auto"/>
              <w:ind w:left="79" w:right="197"/>
              <w:rPr>
                <w:sz w:val="15"/>
              </w:rPr>
            </w:pPr>
            <w:r>
              <w:rPr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Тестирование;</w:t>
            </w:r>
          </w:p>
        </w:tc>
        <w:tc>
          <w:tcPr>
            <w:tcW w:w="2497" w:type="dxa"/>
          </w:tcPr>
          <w:p w:rsidR="0000377C" w:rsidRDefault="0026239D" w:rsidP="0026239D">
            <w:pPr>
              <w:pStyle w:val="TableParagraph"/>
              <w:spacing w:before="64"/>
              <w:ind w:left="80"/>
              <w:rPr>
                <w:sz w:val="15"/>
              </w:rPr>
            </w:pPr>
            <w:hyperlink r:id="rId8">
              <w:r w:rsidR="0000377C">
                <w:rPr>
                  <w:w w:val="105"/>
                  <w:sz w:val="15"/>
                </w:rPr>
                <w:t>http://kopilurokov.ru</w:t>
              </w:r>
            </w:hyperlink>
          </w:p>
        </w:tc>
      </w:tr>
      <w:tr w:rsidR="0000377C" w:rsidTr="0026239D">
        <w:trPr>
          <w:trHeight w:val="1077"/>
        </w:trPr>
        <w:tc>
          <w:tcPr>
            <w:tcW w:w="468" w:type="dxa"/>
          </w:tcPr>
          <w:p w:rsidR="0000377C" w:rsidRDefault="0000377C" w:rsidP="0026239D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2.7.</w:t>
            </w:r>
          </w:p>
        </w:tc>
        <w:tc>
          <w:tcPr>
            <w:tcW w:w="3566" w:type="dxa"/>
          </w:tcPr>
          <w:p w:rsidR="0000377C" w:rsidRDefault="0000377C" w:rsidP="0026239D">
            <w:pPr>
              <w:pStyle w:val="TableParagraph"/>
              <w:spacing w:before="64" w:line="266" w:lineRule="auto"/>
              <w:ind w:right="122"/>
              <w:rPr>
                <w:b/>
                <w:sz w:val="15"/>
              </w:rPr>
            </w:pPr>
            <w:proofErr w:type="gramStart"/>
            <w:r>
              <w:rPr>
                <w:b/>
                <w:w w:val="105"/>
                <w:sz w:val="15"/>
              </w:rPr>
              <w:t>Части растения (называние, краткая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характеристика значения для жизни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растения):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корень,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стебель,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лист,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цветок,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плод,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семя.</w:t>
            </w:r>
            <w:proofErr w:type="gramEnd"/>
          </w:p>
        </w:tc>
        <w:tc>
          <w:tcPr>
            <w:tcW w:w="528" w:type="dxa"/>
          </w:tcPr>
          <w:p w:rsidR="0000377C" w:rsidRDefault="0000377C" w:rsidP="0026239D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00377C" w:rsidRDefault="0000377C" w:rsidP="0026239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00377C" w:rsidRDefault="0000377C" w:rsidP="0026239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864" w:type="dxa"/>
          </w:tcPr>
          <w:p w:rsidR="0000377C" w:rsidRDefault="0000377C" w:rsidP="0026239D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07.12.2022</w:t>
            </w:r>
          </w:p>
        </w:tc>
        <w:tc>
          <w:tcPr>
            <w:tcW w:w="4058" w:type="dxa"/>
          </w:tcPr>
          <w:p w:rsidR="0000377C" w:rsidRDefault="0000377C" w:rsidP="0026239D">
            <w:pPr>
              <w:pStyle w:val="TableParagraph"/>
              <w:spacing w:before="64" w:line="266" w:lineRule="auto"/>
              <w:ind w:left="78" w:right="132"/>
              <w:rPr>
                <w:sz w:val="15"/>
              </w:rPr>
            </w:pPr>
            <w:r>
              <w:rPr>
                <w:w w:val="105"/>
                <w:sz w:val="15"/>
              </w:rPr>
              <w:t>Рассматривание и зарисовка разнообразия частей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растения: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листья,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цветки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плоды,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разные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корни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(по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выбору);</w:t>
            </w:r>
          </w:p>
        </w:tc>
        <w:tc>
          <w:tcPr>
            <w:tcW w:w="1272" w:type="dxa"/>
          </w:tcPr>
          <w:p w:rsidR="0000377C" w:rsidRDefault="0000377C" w:rsidP="0026239D">
            <w:pPr>
              <w:pStyle w:val="TableParagraph"/>
              <w:spacing w:before="64" w:line="266" w:lineRule="auto"/>
              <w:ind w:left="79" w:right="197"/>
              <w:rPr>
                <w:sz w:val="15"/>
              </w:rPr>
            </w:pPr>
            <w:r>
              <w:rPr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Тестирование;</w:t>
            </w:r>
          </w:p>
        </w:tc>
        <w:tc>
          <w:tcPr>
            <w:tcW w:w="2497" w:type="dxa"/>
          </w:tcPr>
          <w:p w:rsidR="0000377C" w:rsidRDefault="0026239D" w:rsidP="0026239D">
            <w:pPr>
              <w:pStyle w:val="TableParagraph"/>
              <w:spacing w:before="64"/>
              <w:ind w:left="80"/>
              <w:rPr>
                <w:sz w:val="15"/>
              </w:rPr>
            </w:pPr>
            <w:hyperlink r:id="rId9">
              <w:r w:rsidR="0000377C">
                <w:rPr>
                  <w:w w:val="105"/>
                  <w:sz w:val="15"/>
                </w:rPr>
                <w:t>http://kopilurokov.ru</w:t>
              </w:r>
            </w:hyperlink>
          </w:p>
        </w:tc>
      </w:tr>
      <w:tr w:rsidR="0000377C" w:rsidTr="0026239D">
        <w:trPr>
          <w:trHeight w:val="1293"/>
        </w:trPr>
        <w:tc>
          <w:tcPr>
            <w:tcW w:w="468" w:type="dxa"/>
          </w:tcPr>
          <w:p w:rsidR="0000377C" w:rsidRDefault="0000377C" w:rsidP="0026239D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2.8.</w:t>
            </w:r>
          </w:p>
        </w:tc>
        <w:tc>
          <w:tcPr>
            <w:tcW w:w="3566" w:type="dxa"/>
          </w:tcPr>
          <w:p w:rsidR="0000377C" w:rsidRDefault="0000377C" w:rsidP="0026239D">
            <w:pPr>
              <w:pStyle w:val="TableParagraph"/>
              <w:spacing w:before="64" w:line="266" w:lineRule="auto"/>
              <w:ind w:right="279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 xml:space="preserve">Комнатные растения, правила содержания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ухода.</w:t>
            </w:r>
          </w:p>
        </w:tc>
        <w:tc>
          <w:tcPr>
            <w:tcW w:w="528" w:type="dxa"/>
          </w:tcPr>
          <w:p w:rsidR="0000377C" w:rsidRDefault="0000377C" w:rsidP="0026239D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00377C" w:rsidRDefault="0000377C" w:rsidP="0026239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00377C" w:rsidRDefault="0000377C" w:rsidP="0026239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864" w:type="dxa"/>
          </w:tcPr>
          <w:p w:rsidR="0000377C" w:rsidRDefault="0000377C" w:rsidP="0026239D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10.12.2022</w:t>
            </w:r>
          </w:p>
        </w:tc>
        <w:tc>
          <w:tcPr>
            <w:tcW w:w="4058" w:type="dxa"/>
          </w:tcPr>
          <w:p w:rsidR="0000377C" w:rsidRDefault="0000377C" w:rsidP="0026239D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Практическая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«Учимся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ухаживать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растениями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уголка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природы»;</w:t>
            </w:r>
          </w:p>
        </w:tc>
        <w:tc>
          <w:tcPr>
            <w:tcW w:w="1272" w:type="dxa"/>
          </w:tcPr>
          <w:p w:rsidR="0000377C" w:rsidRDefault="0000377C" w:rsidP="0026239D">
            <w:pPr>
              <w:pStyle w:val="TableParagraph"/>
              <w:spacing w:before="64" w:line="266" w:lineRule="auto"/>
              <w:ind w:left="79" w:right="80"/>
              <w:rPr>
                <w:sz w:val="15"/>
              </w:rPr>
            </w:pPr>
            <w:r>
              <w:rPr>
                <w:w w:val="105"/>
                <w:sz w:val="15"/>
              </w:rPr>
              <w:t>Практическая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Самооценка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использованием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"Оценочного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листа";</w:t>
            </w:r>
          </w:p>
        </w:tc>
        <w:tc>
          <w:tcPr>
            <w:tcW w:w="2497" w:type="dxa"/>
          </w:tcPr>
          <w:p w:rsidR="0000377C" w:rsidRDefault="0000377C" w:rsidP="0026239D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https://multiurok.ru/</w:t>
            </w:r>
          </w:p>
        </w:tc>
      </w:tr>
      <w:tr w:rsidR="0000377C" w:rsidTr="0026239D">
        <w:trPr>
          <w:trHeight w:val="1677"/>
        </w:trPr>
        <w:tc>
          <w:tcPr>
            <w:tcW w:w="468" w:type="dxa"/>
          </w:tcPr>
          <w:p w:rsidR="0000377C" w:rsidRDefault="0000377C" w:rsidP="0026239D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2.9.</w:t>
            </w:r>
          </w:p>
        </w:tc>
        <w:tc>
          <w:tcPr>
            <w:tcW w:w="3566" w:type="dxa"/>
          </w:tcPr>
          <w:p w:rsidR="0000377C" w:rsidRDefault="0000377C" w:rsidP="0026239D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Разные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группы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животных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(звери,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насекомые,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птицы,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рыбы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др.).</w:t>
            </w:r>
          </w:p>
        </w:tc>
        <w:tc>
          <w:tcPr>
            <w:tcW w:w="528" w:type="dxa"/>
          </w:tcPr>
          <w:p w:rsidR="0000377C" w:rsidRDefault="0000377C" w:rsidP="0026239D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00377C" w:rsidRDefault="0000377C" w:rsidP="0026239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00377C" w:rsidRDefault="0000377C" w:rsidP="0026239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864" w:type="dxa"/>
          </w:tcPr>
          <w:p w:rsidR="0000377C" w:rsidRDefault="0000377C" w:rsidP="0026239D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22.12.2022</w:t>
            </w:r>
          </w:p>
        </w:tc>
        <w:tc>
          <w:tcPr>
            <w:tcW w:w="4058" w:type="dxa"/>
          </w:tcPr>
          <w:p w:rsidR="0000377C" w:rsidRDefault="0000377C" w:rsidP="0026239D">
            <w:pPr>
              <w:pStyle w:val="TableParagraph"/>
              <w:spacing w:before="64" w:line="266" w:lineRule="auto"/>
              <w:ind w:left="78" w:right="13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Игра-соревнование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«Кто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больше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назовёт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насекомых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(птиц,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зверей…)»;</w:t>
            </w:r>
          </w:p>
          <w:p w:rsidR="0000377C" w:rsidRDefault="0000377C" w:rsidP="0026239D">
            <w:pPr>
              <w:pStyle w:val="TableParagraph"/>
              <w:spacing w:before="2" w:line="266" w:lineRule="auto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Наблюдения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поведением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животных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естественных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условиях: повадки птиц, движения зверей, условия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обитаний насекомых (во время экскурсий, целевых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прогулок,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просмотра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видеоматериалов);</w:t>
            </w:r>
          </w:p>
          <w:p w:rsidR="0000377C" w:rsidRDefault="0000377C" w:rsidP="0026239D">
            <w:pPr>
              <w:pStyle w:val="TableParagraph"/>
              <w:spacing w:before="2" w:line="266" w:lineRule="auto"/>
              <w:ind w:left="78" w:right="38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Логическая задача: найди ошибку в иллюстрациях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какое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животное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попало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эту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группу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неправильно;</w:t>
            </w:r>
          </w:p>
        </w:tc>
        <w:tc>
          <w:tcPr>
            <w:tcW w:w="1272" w:type="dxa"/>
          </w:tcPr>
          <w:p w:rsidR="0000377C" w:rsidRDefault="0000377C" w:rsidP="0026239D">
            <w:pPr>
              <w:pStyle w:val="TableParagraph"/>
              <w:spacing w:before="64" w:line="266" w:lineRule="auto"/>
              <w:ind w:left="79" w:right="1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 xml:space="preserve">Устный </w:t>
            </w:r>
            <w:r>
              <w:rPr>
                <w:spacing w:val="-1"/>
                <w:w w:val="105"/>
                <w:sz w:val="15"/>
              </w:rPr>
              <w:t>опрос;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Письменный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2497" w:type="dxa"/>
          </w:tcPr>
          <w:p w:rsidR="0000377C" w:rsidRDefault="0000377C" w:rsidP="0026239D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https://multiurok.ru/</w:t>
            </w:r>
          </w:p>
        </w:tc>
      </w:tr>
      <w:tr w:rsidR="0000377C" w:rsidTr="0026239D">
        <w:trPr>
          <w:trHeight w:val="909"/>
        </w:trPr>
        <w:tc>
          <w:tcPr>
            <w:tcW w:w="468" w:type="dxa"/>
          </w:tcPr>
          <w:p w:rsidR="0000377C" w:rsidRDefault="0000377C" w:rsidP="0026239D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2.10.</w:t>
            </w:r>
          </w:p>
        </w:tc>
        <w:tc>
          <w:tcPr>
            <w:tcW w:w="3566" w:type="dxa"/>
          </w:tcPr>
          <w:p w:rsidR="0000377C" w:rsidRDefault="0000377C" w:rsidP="0026239D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Домашние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дикие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животные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(различия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условиях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жизни).</w:t>
            </w:r>
          </w:p>
        </w:tc>
        <w:tc>
          <w:tcPr>
            <w:tcW w:w="528" w:type="dxa"/>
          </w:tcPr>
          <w:p w:rsidR="0000377C" w:rsidRDefault="0000377C" w:rsidP="0026239D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00377C" w:rsidRDefault="0000377C" w:rsidP="0026239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00377C" w:rsidRDefault="0000377C" w:rsidP="0026239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864" w:type="dxa"/>
          </w:tcPr>
          <w:p w:rsidR="0000377C" w:rsidRDefault="0000377C" w:rsidP="0026239D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30.12.2022</w:t>
            </w:r>
          </w:p>
        </w:tc>
        <w:tc>
          <w:tcPr>
            <w:tcW w:w="4058" w:type="dxa"/>
          </w:tcPr>
          <w:p w:rsidR="0000377C" w:rsidRDefault="0000377C" w:rsidP="0026239D">
            <w:pPr>
              <w:pStyle w:val="TableParagraph"/>
              <w:spacing w:before="64" w:line="266" w:lineRule="auto"/>
              <w:ind w:left="78" w:right="38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Логическая задача: найди ошибку в иллюстрациях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какое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животное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попало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эту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группу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неправильно;</w:t>
            </w:r>
          </w:p>
        </w:tc>
        <w:tc>
          <w:tcPr>
            <w:tcW w:w="1272" w:type="dxa"/>
          </w:tcPr>
          <w:p w:rsidR="0000377C" w:rsidRDefault="0000377C" w:rsidP="0026239D">
            <w:pPr>
              <w:pStyle w:val="TableParagraph"/>
              <w:spacing w:before="64" w:line="266" w:lineRule="auto"/>
              <w:ind w:left="79" w:right="80"/>
              <w:rPr>
                <w:sz w:val="15"/>
              </w:rPr>
            </w:pPr>
            <w:r>
              <w:rPr>
                <w:w w:val="105"/>
                <w:sz w:val="15"/>
              </w:rPr>
              <w:t>Самооценка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использованием</w:t>
            </w:r>
          </w:p>
          <w:p w:rsidR="0000377C" w:rsidRDefault="0000377C" w:rsidP="0026239D">
            <w:pPr>
              <w:pStyle w:val="TableParagraph"/>
              <w:spacing w:before="2" w:line="266" w:lineRule="auto"/>
              <w:ind w:left="79" w:right="27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«Оценочного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листа»;</w:t>
            </w:r>
          </w:p>
        </w:tc>
        <w:tc>
          <w:tcPr>
            <w:tcW w:w="2497" w:type="dxa"/>
          </w:tcPr>
          <w:p w:rsidR="0000377C" w:rsidRDefault="0000377C" w:rsidP="0026239D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https://multiurok.ru/</w:t>
            </w:r>
          </w:p>
        </w:tc>
      </w:tr>
      <w:tr w:rsidR="0000377C" w:rsidTr="0026239D">
        <w:trPr>
          <w:trHeight w:val="909"/>
        </w:trPr>
        <w:tc>
          <w:tcPr>
            <w:tcW w:w="468" w:type="dxa"/>
          </w:tcPr>
          <w:p w:rsidR="0000377C" w:rsidRDefault="0000377C" w:rsidP="0026239D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2.11.</w:t>
            </w:r>
          </w:p>
        </w:tc>
        <w:tc>
          <w:tcPr>
            <w:tcW w:w="3566" w:type="dxa"/>
          </w:tcPr>
          <w:p w:rsidR="0000377C" w:rsidRDefault="0000377C" w:rsidP="0026239D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Забота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домашних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питомцах.</w:t>
            </w:r>
          </w:p>
        </w:tc>
        <w:tc>
          <w:tcPr>
            <w:tcW w:w="528" w:type="dxa"/>
          </w:tcPr>
          <w:p w:rsidR="0000377C" w:rsidRDefault="0000377C" w:rsidP="0026239D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00377C" w:rsidRDefault="0000377C" w:rsidP="0026239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00377C" w:rsidRDefault="0000377C" w:rsidP="0026239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864" w:type="dxa"/>
          </w:tcPr>
          <w:p w:rsidR="0000377C" w:rsidRDefault="0000377C" w:rsidP="0026239D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11.01.2023</w:t>
            </w:r>
          </w:p>
        </w:tc>
        <w:tc>
          <w:tcPr>
            <w:tcW w:w="4058" w:type="dxa"/>
          </w:tcPr>
          <w:p w:rsidR="0000377C" w:rsidRDefault="0000377C" w:rsidP="0026239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Рассказы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детей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«Мой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домашний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питомец»;</w:t>
            </w:r>
          </w:p>
        </w:tc>
        <w:tc>
          <w:tcPr>
            <w:tcW w:w="1272" w:type="dxa"/>
          </w:tcPr>
          <w:p w:rsidR="0000377C" w:rsidRDefault="0000377C" w:rsidP="0026239D">
            <w:pPr>
              <w:pStyle w:val="TableParagraph"/>
              <w:spacing w:before="64" w:line="266" w:lineRule="auto"/>
              <w:ind w:left="79" w:right="80"/>
              <w:rPr>
                <w:sz w:val="15"/>
              </w:rPr>
            </w:pPr>
            <w:r>
              <w:rPr>
                <w:w w:val="105"/>
                <w:sz w:val="15"/>
              </w:rPr>
              <w:t>Самооценка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использованием</w:t>
            </w:r>
          </w:p>
          <w:p w:rsidR="0000377C" w:rsidRDefault="0000377C" w:rsidP="0026239D">
            <w:pPr>
              <w:pStyle w:val="TableParagraph"/>
              <w:spacing w:before="2" w:line="266" w:lineRule="auto"/>
              <w:ind w:left="79" w:right="27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«Оценочного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листа»;</w:t>
            </w:r>
          </w:p>
        </w:tc>
        <w:tc>
          <w:tcPr>
            <w:tcW w:w="2497" w:type="dxa"/>
          </w:tcPr>
          <w:p w:rsidR="0000377C" w:rsidRDefault="0000377C" w:rsidP="0026239D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https://multiurok.ru/</w:t>
            </w:r>
          </w:p>
        </w:tc>
      </w:tr>
      <w:tr w:rsidR="0000377C" w:rsidTr="0026239D">
        <w:trPr>
          <w:trHeight w:val="333"/>
        </w:trPr>
        <w:tc>
          <w:tcPr>
            <w:tcW w:w="4034" w:type="dxa"/>
            <w:gridSpan w:val="2"/>
          </w:tcPr>
          <w:p w:rsidR="0000377C" w:rsidRDefault="0000377C" w:rsidP="0026239D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00377C" w:rsidRDefault="0000377C" w:rsidP="0026239D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37</w:t>
            </w:r>
          </w:p>
        </w:tc>
        <w:tc>
          <w:tcPr>
            <w:tcW w:w="10935" w:type="dxa"/>
            <w:gridSpan w:val="6"/>
          </w:tcPr>
          <w:p w:rsidR="0000377C" w:rsidRDefault="0000377C" w:rsidP="0026239D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 w:rsidR="0000377C" w:rsidRDefault="0000377C" w:rsidP="0000377C">
      <w:pPr>
        <w:rPr>
          <w:sz w:val="14"/>
        </w:rPr>
        <w:sectPr w:rsidR="0000377C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566"/>
        <w:gridCol w:w="528"/>
        <w:gridCol w:w="1104"/>
        <w:gridCol w:w="1140"/>
        <w:gridCol w:w="864"/>
        <w:gridCol w:w="4058"/>
        <w:gridCol w:w="1272"/>
        <w:gridCol w:w="2497"/>
      </w:tblGrid>
      <w:tr w:rsidR="0000377C" w:rsidTr="0026239D">
        <w:trPr>
          <w:trHeight w:val="333"/>
        </w:trPr>
        <w:tc>
          <w:tcPr>
            <w:tcW w:w="15497" w:type="dxa"/>
            <w:gridSpan w:val="9"/>
          </w:tcPr>
          <w:p w:rsidR="0000377C" w:rsidRDefault="0000377C" w:rsidP="0026239D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lastRenderedPageBreak/>
              <w:t>Раздел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3.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Правила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безопасной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жизни.</w:t>
            </w:r>
          </w:p>
        </w:tc>
      </w:tr>
      <w:tr w:rsidR="0000377C" w:rsidTr="0026239D">
        <w:trPr>
          <w:trHeight w:val="909"/>
        </w:trPr>
        <w:tc>
          <w:tcPr>
            <w:tcW w:w="468" w:type="dxa"/>
          </w:tcPr>
          <w:p w:rsidR="0000377C" w:rsidRDefault="0000377C" w:rsidP="0026239D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3.1.</w:t>
            </w:r>
          </w:p>
        </w:tc>
        <w:tc>
          <w:tcPr>
            <w:tcW w:w="3566" w:type="dxa"/>
          </w:tcPr>
          <w:p w:rsidR="0000377C" w:rsidRDefault="0000377C" w:rsidP="0026239D">
            <w:pPr>
              <w:pStyle w:val="TableParagraph"/>
              <w:spacing w:before="64" w:line="266" w:lineRule="auto"/>
              <w:ind w:right="18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Необходимость соблюдения режима дня,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правил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здорового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питания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личной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гигиены.</w:t>
            </w:r>
          </w:p>
        </w:tc>
        <w:tc>
          <w:tcPr>
            <w:tcW w:w="528" w:type="dxa"/>
          </w:tcPr>
          <w:p w:rsidR="0000377C" w:rsidRDefault="0000377C" w:rsidP="0026239D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00377C" w:rsidRDefault="0000377C" w:rsidP="0026239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00377C" w:rsidRDefault="0000377C" w:rsidP="0026239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864" w:type="dxa"/>
          </w:tcPr>
          <w:p w:rsidR="0000377C" w:rsidRDefault="0000377C" w:rsidP="0026239D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19.01.2023</w:t>
            </w:r>
          </w:p>
        </w:tc>
        <w:tc>
          <w:tcPr>
            <w:tcW w:w="4058" w:type="dxa"/>
          </w:tcPr>
          <w:p w:rsidR="0000377C" w:rsidRDefault="0000377C" w:rsidP="0026239D">
            <w:pPr>
              <w:pStyle w:val="TableParagraph"/>
              <w:spacing w:before="64" w:line="266" w:lineRule="auto"/>
              <w:ind w:left="78" w:right="132"/>
              <w:rPr>
                <w:sz w:val="15"/>
              </w:rPr>
            </w:pPr>
            <w:r>
              <w:rPr>
                <w:w w:val="105"/>
                <w:sz w:val="15"/>
              </w:rPr>
              <w:t>Беседа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«Что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такое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режим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дня»: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обсуждение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режима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дня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первоклассника;</w:t>
            </w:r>
          </w:p>
        </w:tc>
        <w:tc>
          <w:tcPr>
            <w:tcW w:w="1272" w:type="dxa"/>
          </w:tcPr>
          <w:p w:rsidR="0000377C" w:rsidRDefault="0000377C" w:rsidP="0026239D">
            <w:pPr>
              <w:pStyle w:val="TableParagraph"/>
              <w:spacing w:before="64" w:line="266" w:lineRule="auto"/>
              <w:ind w:left="79" w:right="80"/>
              <w:rPr>
                <w:sz w:val="15"/>
              </w:rPr>
            </w:pPr>
            <w:r>
              <w:rPr>
                <w:w w:val="105"/>
                <w:sz w:val="15"/>
              </w:rPr>
              <w:t>Самооценка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использованием</w:t>
            </w:r>
          </w:p>
          <w:p w:rsidR="0000377C" w:rsidRDefault="0000377C" w:rsidP="0026239D">
            <w:pPr>
              <w:pStyle w:val="TableParagraph"/>
              <w:spacing w:before="2" w:line="266" w:lineRule="auto"/>
              <w:ind w:left="79" w:right="27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«Оценочного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листа»;</w:t>
            </w:r>
          </w:p>
        </w:tc>
        <w:tc>
          <w:tcPr>
            <w:tcW w:w="2497" w:type="dxa"/>
          </w:tcPr>
          <w:p w:rsidR="0000377C" w:rsidRDefault="0000377C" w:rsidP="0026239D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https://multiurok.ru/</w:t>
            </w:r>
          </w:p>
        </w:tc>
      </w:tr>
      <w:tr w:rsidR="0000377C" w:rsidTr="0026239D">
        <w:trPr>
          <w:trHeight w:val="717"/>
        </w:trPr>
        <w:tc>
          <w:tcPr>
            <w:tcW w:w="468" w:type="dxa"/>
          </w:tcPr>
          <w:p w:rsidR="0000377C" w:rsidRDefault="0000377C" w:rsidP="0026239D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3.2.</w:t>
            </w:r>
          </w:p>
        </w:tc>
        <w:tc>
          <w:tcPr>
            <w:tcW w:w="3566" w:type="dxa"/>
          </w:tcPr>
          <w:p w:rsidR="0000377C" w:rsidRDefault="0000377C" w:rsidP="0026239D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Правила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безопасности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быту: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пользование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 xml:space="preserve">бытовыми </w:t>
            </w:r>
            <w:proofErr w:type="spellStart"/>
            <w:proofErr w:type="gramStart"/>
            <w:r>
              <w:rPr>
                <w:b/>
                <w:w w:val="105"/>
                <w:sz w:val="15"/>
              </w:rPr>
              <w:t>электро</w:t>
            </w:r>
            <w:proofErr w:type="spellEnd"/>
            <w:r>
              <w:rPr>
                <w:b/>
                <w:w w:val="105"/>
                <w:sz w:val="15"/>
              </w:rPr>
              <w:t xml:space="preserve"> приборами</w:t>
            </w:r>
            <w:proofErr w:type="gramEnd"/>
            <w:r>
              <w:rPr>
                <w:b/>
                <w:w w:val="105"/>
                <w:sz w:val="15"/>
              </w:rPr>
              <w:t>, газовыми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плитами.</w:t>
            </w:r>
          </w:p>
        </w:tc>
        <w:tc>
          <w:tcPr>
            <w:tcW w:w="528" w:type="dxa"/>
          </w:tcPr>
          <w:p w:rsidR="0000377C" w:rsidRDefault="0000377C" w:rsidP="0026239D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00377C" w:rsidRDefault="0000377C" w:rsidP="0026239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00377C" w:rsidRDefault="0000377C" w:rsidP="0026239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864" w:type="dxa"/>
          </w:tcPr>
          <w:p w:rsidR="0000377C" w:rsidRDefault="0000377C" w:rsidP="0026239D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27.01.2023</w:t>
            </w:r>
          </w:p>
        </w:tc>
        <w:tc>
          <w:tcPr>
            <w:tcW w:w="4058" w:type="dxa"/>
          </w:tcPr>
          <w:p w:rsidR="0000377C" w:rsidRDefault="0000377C" w:rsidP="0026239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Практическое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занятие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кабинете;</w:t>
            </w:r>
          </w:p>
        </w:tc>
        <w:tc>
          <w:tcPr>
            <w:tcW w:w="1272" w:type="dxa"/>
          </w:tcPr>
          <w:p w:rsidR="0000377C" w:rsidRDefault="0000377C" w:rsidP="0026239D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2497" w:type="dxa"/>
          </w:tcPr>
          <w:p w:rsidR="0000377C" w:rsidRDefault="0000377C" w:rsidP="0026239D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https://multiurok.ru/</w:t>
            </w:r>
          </w:p>
        </w:tc>
      </w:tr>
      <w:tr w:rsidR="0000377C" w:rsidTr="0026239D">
        <w:trPr>
          <w:trHeight w:val="717"/>
        </w:trPr>
        <w:tc>
          <w:tcPr>
            <w:tcW w:w="468" w:type="dxa"/>
          </w:tcPr>
          <w:p w:rsidR="0000377C" w:rsidRDefault="0000377C" w:rsidP="0026239D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3.3.</w:t>
            </w:r>
          </w:p>
        </w:tc>
        <w:tc>
          <w:tcPr>
            <w:tcW w:w="3566" w:type="dxa"/>
          </w:tcPr>
          <w:p w:rsidR="0000377C" w:rsidRDefault="0000377C" w:rsidP="0026239D">
            <w:pPr>
              <w:pStyle w:val="TableParagraph"/>
              <w:spacing w:before="64" w:line="266" w:lineRule="auto"/>
              <w:ind w:right="5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Дорога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от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дома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школы.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Правила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безопасного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поведения пешехода (дорожные знаки,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дорожная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разметка,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дорожные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сигналы).</w:t>
            </w:r>
          </w:p>
        </w:tc>
        <w:tc>
          <w:tcPr>
            <w:tcW w:w="528" w:type="dxa"/>
          </w:tcPr>
          <w:p w:rsidR="0000377C" w:rsidRDefault="0000377C" w:rsidP="0026239D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00377C" w:rsidRDefault="0000377C" w:rsidP="0026239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00377C" w:rsidRDefault="0000377C" w:rsidP="0026239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00377C" w:rsidRDefault="0000377C" w:rsidP="0026239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11.02.2023</w:t>
            </w:r>
          </w:p>
          <w:p w:rsidR="0000377C" w:rsidRDefault="0000377C" w:rsidP="0026239D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25.02.2023</w:t>
            </w:r>
          </w:p>
        </w:tc>
        <w:tc>
          <w:tcPr>
            <w:tcW w:w="4058" w:type="dxa"/>
          </w:tcPr>
          <w:p w:rsidR="0000377C" w:rsidRDefault="0000377C" w:rsidP="0026239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Практическое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занятие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кабинете;</w:t>
            </w:r>
          </w:p>
        </w:tc>
        <w:tc>
          <w:tcPr>
            <w:tcW w:w="1272" w:type="dxa"/>
          </w:tcPr>
          <w:p w:rsidR="0000377C" w:rsidRDefault="0000377C" w:rsidP="0026239D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Тестирование;</w:t>
            </w:r>
          </w:p>
        </w:tc>
        <w:tc>
          <w:tcPr>
            <w:tcW w:w="2497" w:type="dxa"/>
          </w:tcPr>
          <w:p w:rsidR="0000377C" w:rsidRDefault="0000377C" w:rsidP="0026239D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https://multiurok.ru/</w:t>
            </w:r>
          </w:p>
        </w:tc>
      </w:tr>
      <w:tr w:rsidR="0000377C" w:rsidTr="0026239D">
        <w:trPr>
          <w:trHeight w:val="909"/>
        </w:trPr>
        <w:tc>
          <w:tcPr>
            <w:tcW w:w="468" w:type="dxa"/>
          </w:tcPr>
          <w:p w:rsidR="0000377C" w:rsidRDefault="0000377C" w:rsidP="0026239D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3.4.</w:t>
            </w:r>
          </w:p>
        </w:tc>
        <w:tc>
          <w:tcPr>
            <w:tcW w:w="3566" w:type="dxa"/>
          </w:tcPr>
          <w:p w:rsidR="0000377C" w:rsidRDefault="0000377C" w:rsidP="0026239D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Безопасность в сети Интернет (электронный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дневник и электронные ресурсы школы) в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условиях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контролируемого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доступа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Интернет.</w:t>
            </w:r>
          </w:p>
        </w:tc>
        <w:tc>
          <w:tcPr>
            <w:tcW w:w="528" w:type="dxa"/>
          </w:tcPr>
          <w:p w:rsidR="0000377C" w:rsidRDefault="0000377C" w:rsidP="0026239D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00377C" w:rsidRDefault="0000377C" w:rsidP="0026239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00377C" w:rsidRDefault="0000377C" w:rsidP="0026239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00377C" w:rsidRDefault="0000377C" w:rsidP="0026239D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20.04.2023</w:t>
            </w:r>
          </w:p>
        </w:tc>
        <w:tc>
          <w:tcPr>
            <w:tcW w:w="4058" w:type="dxa"/>
          </w:tcPr>
          <w:p w:rsidR="0000377C" w:rsidRDefault="0000377C" w:rsidP="0026239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Практическое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занятие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кабинете;</w:t>
            </w:r>
          </w:p>
        </w:tc>
        <w:tc>
          <w:tcPr>
            <w:tcW w:w="1272" w:type="dxa"/>
          </w:tcPr>
          <w:p w:rsidR="0000377C" w:rsidRDefault="0000377C" w:rsidP="0026239D">
            <w:pPr>
              <w:pStyle w:val="TableParagraph"/>
              <w:spacing w:before="64" w:line="266" w:lineRule="auto"/>
              <w:ind w:left="79" w:right="80"/>
              <w:rPr>
                <w:sz w:val="15"/>
              </w:rPr>
            </w:pPr>
            <w:r>
              <w:rPr>
                <w:w w:val="105"/>
                <w:sz w:val="15"/>
              </w:rPr>
              <w:t>Самооценка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использованием</w:t>
            </w:r>
          </w:p>
          <w:p w:rsidR="0000377C" w:rsidRDefault="0000377C" w:rsidP="0026239D">
            <w:pPr>
              <w:pStyle w:val="TableParagraph"/>
              <w:spacing w:before="2" w:line="266" w:lineRule="auto"/>
              <w:ind w:left="79" w:right="27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«Оценочного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листа»;</w:t>
            </w:r>
          </w:p>
        </w:tc>
        <w:tc>
          <w:tcPr>
            <w:tcW w:w="2497" w:type="dxa"/>
          </w:tcPr>
          <w:p w:rsidR="0000377C" w:rsidRDefault="0000377C" w:rsidP="0026239D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https://multiurok.ru/</w:t>
            </w:r>
          </w:p>
        </w:tc>
      </w:tr>
      <w:tr w:rsidR="0000377C" w:rsidTr="0026239D">
        <w:trPr>
          <w:trHeight w:val="333"/>
        </w:trPr>
        <w:tc>
          <w:tcPr>
            <w:tcW w:w="4034" w:type="dxa"/>
            <w:gridSpan w:val="2"/>
          </w:tcPr>
          <w:p w:rsidR="0000377C" w:rsidRDefault="0000377C" w:rsidP="0026239D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00377C" w:rsidRDefault="0000377C" w:rsidP="0026239D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7</w:t>
            </w:r>
          </w:p>
        </w:tc>
        <w:tc>
          <w:tcPr>
            <w:tcW w:w="10935" w:type="dxa"/>
            <w:gridSpan w:val="6"/>
          </w:tcPr>
          <w:p w:rsidR="0000377C" w:rsidRDefault="0000377C" w:rsidP="0026239D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00377C" w:rsidTr="0026239D">
        <w:trPr>
          <w:trHeight w:val="333"/>
        </w:trPr>
        <w:tc>
          <w:tcPr>
            <w:tcW w:w="4034" w:type="dxa"/>
            <w:gridSpan w:val="2"/>
          </w:tcPr>
          <w:p w:rsidR="0000377C" w:rsidRDefault="0000377C" w:rsidP="0026239D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Резервное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время</w:t>
            </w:r>
          </w:p>
        </w:tc>
        <w:tc>
          <w:tcPr>
            <w:tcW w:w="528" w:type="dxa"/>
          </w:tcPr>
          <w:p w:rsidR="0000377C" w:rsidRDefault="0000377C" w:rsidP="0026239D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6</w:t>
            </w:r>
          </w:p>
        </w:tc>
        <w:tc>
          <w:tcPr>
            <w:tcW w:w="10935" w:type="dxa"/>
            <w:gridSpan w:val="6"/>
          </w:tcPr>
          <w:p w:rsidR="0000377C" w:rsidRDefault="0000377C" w:rsidP="0026239D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00377C" w:rsidTr="0026239D">
        <w:trPr>
          <w:trHeight w:val="333"/>
        </w:trPr>
        <w:tc>
          <w:tcPr>
            <w:tcW w:w="4034" w:type="dxa"/>
            <w:gridSpan w:val="2"/>
          </w:tcPr>
          <w:p w:rsidR="0000377C" w:rsidRDefault="0000377C" w:rsidP="0026239D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ОБЩЕЕ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КОЛИЧЕСТВО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ЧАСОВ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ПРОГРАММЕ</w:t>
            </w:r>
          </w:p>
        </w:tc>
        <w:tc>
          <w:tcPr>
            <w:tcW w:w="528" w:type="dxa"/>
          </w:tcPr>
          <w:p w:rsidR="0000377C" w:rsidRDefault="0000377C" w:rsidP="0026239D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66</w:t>
            </w:r>
          </w:p>
        </w:tc>
        <w:tc>
          <w:tcPr>
            <w:tcW w:w="1104" w:type="dxa"/>
          </w:tcPr>
          <w:p w:rsidR="0000377C" w:rsidRDefault="0000377C" w:rsidP="0026239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40" w:type="dxa"/>
          </w:tcPr>
          <w:p w:rsidR="0000377C" w:rsidRDefault="0000377C" w:rsidP="0026239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53</w:t>
            </w:r>
          </w:p>
        </w:tc>
        <w:tc>
          <w:tcPr>
            <w:tcW w:w="8691" w:type="dxa"/>
            <w:gridSpan w:val="4"/>
          </w:tcPr>
          <w:p w:rsidR="0000377C" w:rsidRDefault="0000377C" w:rsidP="0026239D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 w:rsidR="0000377C" w:rsidRDefault="0000377C" w:rsidP="0000377C">
      <w:pPr>
        <w:rPr>
          <w:sz w:val="14"/>
        </w:rPr>
        <w:sectPr w:rsidR="0000377C">
          <w:pgSz w:w="16840" w:h="11900" w:orient="landscape"/>
          <w:pgMar w:top="580" w:right="540" w:bottom="280" w:left="560" w:header="720" w:footer="720" w:gutter="0"/>
          <w:cols w:space="720"/>
        </w:sectPr>
      </w:pPr>
    </w:p>
    <w:p w:rsidR="0000377C" w:rsidRDefault="0000377C" w:rsidP="0000377C">
      <w:pPr>
        <w:pStyle w:val="1"/>
      </w:pPr>
      <w:r>
        <w:rPr>
          <w:noProof/>
          <w:lang w:val="ru-RU" w:eastAsia="ru-RU"/>
        </w:rPr>
        <w:lastRenderedPageBreak/>
        <mc:AlternateContent>
          <mc:Choice Requires="wps">
            <w:drawing>
              <wp:anchor distT="0" distB="0" distL="0" distR="0" simplePos="0" relativeHeight="251660288" behindDoc="1" locked="0" layoutInCell="1" allowOverlap="1">
                <wp:simplePos x="0" y="0"/>
                <wp:positionH relativeFrom="page">
                  <wp:posOffset>422910</wp:posOffset>
                </wp:positionH>
                <wp:positionV relativeFrom="paragraph">
                  <wp:posOffset>290830</wp:posOffset>
                </wp:positionV>
                <wp:extent cx="6707505" cy="7620"/>
                <wp:effectExtent l="3810" t="1905" r="3810" b="0"/>
                <wp:wrapTopAndBottom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6" style="position:absolute;margin-left:33.3pt;margin-top:22.9pt;width:528.15pt;height:.6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" fillcolor="black" stroked="f">
                <w10:wrap type="topAndBottom" anchorx="page"/>
              </v:rect>
            </w:pict>
          </mc:Fallback>
        </mc:AlternateContent>
      </w:r>
      <w:r>
        <w:t>ПОУРОЧНОЕ</w:t>
      </w:r>
      <w:r>
        <w:rPr>
          <w:spacing w:val="-10"/>
        </w:rPr>
        <w:t xml:space="preserve"> </w:t>
      </w:r>
      <w:r>
        <w:t>ПЛАНИРОВАНИЕ</w:t>
      </w:r>
    </w:p>
    <w:p w:rsidR="0000377C" w:rsidRDefault="0000377C" w:rsidP="0000377C">
      <w:pPr>
        <w:pStyle w:val="af"/>
        <w:spacing w:before="2"/>
        <w:rPr>
          <w:b/>
          <w:sz w:val="14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2965"/>
        <w:gridCol w:w="732"/>
        <w:gridCol w:w="1620"/>
        <w:gridCol w:w="1668"/>
        <w:gridCol w:w="1236"/>
        <w:gridCol w:w="1824"/>
      </w:tblGrid>
      <w:tr w:rsidR="0000377C" w:rsidTr="0026239D">
        <w:trPr>
          <w:trHeight w:val="477"/>
        </w:trPr>
        <w:tc>
          <w:tcPr>
            <w:tcW w:w="504" w:type="dxa"/>
            <w:vMerge w:val="restart"/>
          </w:tcPr>
          <w:p w:rsidR="0000377C" w:rsidRDefault="0000377C" w:rsidP="0026239D">
            <w:pPr>
              <w:pStyle w:val="TableParagraph"/>
              <w:spacing w:line="292" w:lineRule="auto"/>
              <w:ind w:right="49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п</w:t>
            </w:r>
            <w:proofErr w:type="gramEnd"/>
            <w:r>
              <w:rPr>
                <w:b/>
                <w:sz w:val="24"/>
              </w:rPr>
              <w:t>/п</w:t>
            </w:r>
          </w:p>
        </w:tc>
        <w:tc>
          <w:tcPr>
            <w:tcW w:w="2965" w:type="dxa"/>
            <w:vMerge w:val="restart"/>
          </w:tcPr>
          <w:p w:rsidR="0000377C" w:rsidRDefault="0000377C" w:rsidP="0026239D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020" w:type="dxa"/>
            <w:gridSpan w:val="3"/>
          </w:tcPr>
          <w:p w:rsidR="0000377C" w:rsidRDefault="0000377C" w:rsidP="0026239D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236" w:type="dxa"/>
            <w:vMerge w:val="restart"/>
          </w:tcPr>
          <w:p w:rsidR="0000377C" w:rsidRDefault="0000377C" w:rsidP="0026239D">
            <w:pPr>
              <w:pStyle w:val="TableParagraph"/>
              <w:spacing w:line="292" w:lineRule="auto"/>
              <w:ind w:left="77" w:right="129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изучения</w:t>
            </w:r>
          </w:p>
        </w:tc>
        <w:tc>
          <w:tcPr>
            <w:tcW w:w="1824" w:type="dxa"/>
            <w:vMerge w:val="restart"/>
          </w:tcPr>
          <w:p w:rsidR="0000377C" w:rsidRDefault="0000377C" w:rsidP="0026239D">
            <w:pPr>
              <w:pStyle w:val="TableParagraph"/>
              <w:spacing w:line="292" w:lineRule="auto"/>
              <w:ind w:left="77" w:right="214"/>
              <w:rPr>
                <w:b/>
                <w:sz w:val="24"/>
              </w:rPr>
            </w:pPr>
            <w:r>
              <w:rPr>
                <w:b/>
                <w:sz w:val="24"/>
              </w:rPr>
              <w:t>Виды, формы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</w:tr>
      <w:tr w:rsidR="0000377C" w:rsidTr="0026239D">
        <w:trPr>
          <w:trHeight w:val="813"/>
        </w:trPr>
        <w:tc>
          <w:tcPr>
            <w:tcW w:w="504" w:type="dxa"/>
            <w:vMerge/>
            <w:tcBorders>
              <w:top w:val="nil"/>
            </w:tcBorders>
          </w:tcPr>
          <w:p w:rsidR="0000377C" w:rsidRDefault="0000377C" w:rsidP="0026239D">
            <w:pPr>
              <w:rPr>
                <w:sz w:val="2"/>
                <w:szCs w:val="2"/>
              </w:rPr>
            </w:pPr>
          </w:p>
        </w:tc>
        <w:tc>
          <w:tcPr>
            <w:tcW w:w="2965" w:type="dxa"/>
            <w:vMerge/>
            <w:tcBorders>
              <w:top w:val="nil"/>
            </w:tcBorders>
          </w:tcPr>
          <w:p w:rsidR="0000377C" w:rsidRDefault="0000377C" w:rsidP="0026239D">
            <w:pPr>
              <w:rPr>
                <w:sz w:val="2"/>
                <w:szCs w:val="2"/>
              </w:rPr>
            </w:pPr>
          </w:p>
        </w:tc>
        <w:tc>
          <w:tcPr>
            <w:tcW w:w="732" w:type="dxa"/>
          </w:tcPr>
          <w:p w:rsidR="0000377C" w:rsidRDefault="0000377C" w:rsidP="0026239D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620" w:type="dxa"/>
          </w:tcPr>
          <w:p w:rsidR="0000377C" w:rsidRDefault="0000377C" w:rsidP="0026239D">
            <w:pPr>
              <w:pStyle w:val="TableParagraph"/>
              <w:spacing w:line="292" w:lineRule="auto"/>
              <w:ind w:right="58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668" w:type="dxa"/>
          </w:tcPr>
          <w:p w:rsidR="0000377C" w:rsidRDefault="0000377C" w:rsidP="0026239D">
            <w:pPr>
              <w:pStyle w:val="TableParagraph"/>
              <w:spacing w:line="292" w:lineRule="auto"/>
              <w:ind w:left="77" w:right="50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236" w:type="dxa"/>
            <w:vMerge/>
            <w:tcBorders>
              <w:top w:val="nil"/>
            </w:tcBorders>
          </w:tcPr>
          <w:p w:rsidR="0000377C" w:rsidRDefault="0000377C" w:rsidP="0026239D">
            <w:pPr>
              <w:rPr>
                <w:sz w:val="2"/>
                <w:szCs w:val="2"/>
              </w:rPr>
            </w:pPr>
          </w:p>
        </w:tc>
        <w:tc>
          <w:tcPr>
            <w:tcW w:w="1824" w:type="dxa"/>
            <w:vMerge/>
            <w:tcBorders>
              <w:top w:val="nil"/>
            </w:tcBorders>
          </w:tcPr>
          <w:p w:rsidR="0000377C" w:rsidRDefault="0000377C" w:rsidP="0026239D">
            <w:pPr>
              <w:rPr>
                <w:sz w:val="2"/>
                <w:szCs w:val="2"/>
              </w:rPr>
            </w:pPr>
          </w:p>
        </w:tc>
      </w:tr>
      <w:tr w:rsidR="0000377C" w:rsidTr="0026239D">
        <w:trPr>
          <w:trHeight w:val="813"/>
        </w:trPr>
        <w:tc>
          <w:tcPr>
            <w:tcW w:w="504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965" w:type="dxa"/>
          </w:tcPr>
          <w:p w:rsidR="0000377C" w:rsidRDefault="0000377C" w:rsidP="0026239D">
            <w:pPr>
              <w:pStyle w:val="TableParagraph"/>
              <w:spacing w:line="292" w:lineRule="auto"/>
              <w:ind w:right="248"/>
              <w:rPr>
                <w:sz w:val="24"/>
              </w:rPr>
            </w:pPr>
            <w:r>
              <w:rPr>
                <w:sz w:val="24"/>
              </w:rPr>
              <w:t>Вводный урок. Задавайте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вопросы!</w:t>
            </w:r>
          </w:p>
        </w:tc>
        <w:tc>
          <w:tcPr>
            <w:tcW w:w="732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00377C" w:rsidRDefault="0000377C" w:rsidP="0026239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00377C" w:rsidRDefault="0000377C" w:rsidP="0026239D">
            <w:pPr>
              <w:pStyle w:val="TableParagraph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00377C" w:rsidRDefault="0000377C" w:rsidP="0026239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00377C" w:rsidTr="0026239D">
        <w:trPr>
          <w:trHeight w:val="477"/>
        </w:trPr>
        <w:tc>
          <w:tcPr>
            <w:tcW w:w="504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965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Что такое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Родина?</w:t>
            </w:r>
          </w:p>
        </w:tc>
        <w:tc>
          <w:tcPr>
            <w:tcW w:w="732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00377C" w:rsidRDefault="0000377C" w:rsidP="0026239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00377C" w:rsidRDefault="0000377C" w:rsidP="0026239D">
            <w:pPr>
              <w:pStyle w:val="TableParagraph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00377C" w:rsidRDefault="0000377C" w:rsidP="0026239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00377C" w:rsidTr="0026239D">
        <w:trPr>
          <w:trHeight w:val="849"/>
        </w:trPr>
        <w:tc>
          <w:tcPr>
            <w:tcW w:w="504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965" w:type="dxa"/>
          </w:tcPr>
          <w:p w:rsidR="0000377C" w:rsidRDefault="0000377C" w:rsidP="0026239D">
            <w:pPr>
              <w:pStyle w:val="TableParagraph"/>
              <w:spacing w:line="292" w:lineRule="auto"/>
              <w:ind w:right="388"/>
              <w:rPr>
                <w:sz w:val="24"/>
              </w:rPr>
            </w:pPr>
            <w:r>
              <w:rPr>
                <w:sz w:val="24"/>
              </w:rPr>
              <w:t>Что мы знаем о народах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России?</w:t>
            </w:r>
          </w:p>
        </w:tc>
        <w:tc>
          <w:tcPr>
            <w:tcW w:w="732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00377C" w:rsidRDefault="0000377C" w:rsidP="0026239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00377C" w:rsidRDefault="0000377C" w:rsidP="0026239D">
            <w:pPr>
              <w:pStyle w:val="TableParagraph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00377C" w:rsidRDefault="0000377C" w:rsidP="0026239D">
            <w:pPr>
              <w:pStyle w:val="TableParagraph"/>
              <w:spacing w:line="292" w:lineRule="auto"/>
              <w:ind w:left="77" w:right="30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00377C" w:rsidTr="0026239D">
        <w:trPr>
          <w:trHeight w:val="813"/>
        </w:trPr>
        <w:tc>
          <w:tcPr>
            <w:tcW w:w="504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2965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Москве?</w:t>
            </w:r>
          </w:p>
        </w:tc>
        <w:tc>
          <w:tcPr>
            <w:tcW w:w="732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00377C" w:rsidRDefault="0000377C" w:rsidP="0026239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00377C" w:rsidRDefault="0000377C" w:rsidP="0026239D">
            <w:pPr>
              <w:pStyle w:val="TableParagraph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00377C" w:rsidRDefault="0000377C" w:rsidP="0026239D">
            <w:pPr>
              <w:pStyle w:val="TableParagraph"/>
              <w:spacing w:line="292" w:lineRule="auto"/>
              <w:ind w:left="77" w:right="30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00377C" w:rsidRPr="0026239D" w:rsidTr="0026239D">
        <w:trPr>
          <w:trHeight w:val="1485"/>
        </w:trPr>
        <w:tc>
          <w:tcPr>
            <w:tcW w:w="504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2965" w:type="dxa"/>
          </w:tcPr>
          <w:p w:rsidR="0000377C" w:rsidRDefault="0000377C" w:rsidP="0026239D">
            <w:pPr>
              <w:pStyle w:val="TableParagraph"/>
              <w:spacing w:line="292" w:lineRule="auto"/>
              <w:ind w:right="833"/>
              <w:rPr>
                <w:sz w:val="24"/>
              </w:rPr>
            </w:pPr>
            <w:r>
              <w:rPr>
                <w:sz w:val="24"/>
              </w:rPr>
              <w:t>Проект «Моя малая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Родина».</w:t>
            </w:r>
          </w:p>
        </w:tc>
        <w:tc>
          <w:tcPr>
            <w:tcW w:w="732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00377C" w:rsidRDefault="0000377C" w:rsidP="0026239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00377C" w:rsidRDefault="0000377C" w:rsidP="0026239D">
            <w:pPr>
              <w:pStyle w:val="TableParagraph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00377C" w:rsidRDefault="0000377C" w:rsidP="0026239D">
            <w:pPr>
              <w:pStyle w:val="TableParagraph"/>
              <w:spacing w:line="292" w:lineRule="auto"/>
              <w:ind w:left="77" w:right="63"/>
              <w:rPr>
                <w:sz w:val="24"/>
              </w:rPr>
            </w:pP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использованием</w:t>
            </w:r>
          </w:p>
          <w:p w:rsidR="0000377C" w:rsidRDefault="0000377C" w:rsidP="0026239D">
            <w:pPr>
              <w:pStyle w:val="TableParagraph"/>
              <w:spacing w:before="0" w:line="292" w:lineRule="auto"/>
              <w:ind w:left="77" w:right="347"/>
              <w:rPr>
                <w:sz w:val="24"/>
              </w:rPr>
            </w:pPr>
            <w:r>
              <w:rPr>
                <w:sz w:val="24"/>
              </w:rPr>
              <w:t>«Оценочного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листа»;</w:t>
            </w:r>
          </w:p>
        </w:tc>
      </w:tr>
      <w:tr w:rsidR="0000377C" w:rsidTr="0026239D">
        <w:trPr>
          <w:trHeight w:val="477"/>
        </w:trPr>
        <w:tc>
          <w:tcPr>
            <w:tcW w:w="504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2965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головой?</w:t>
            </w:r>
          </w:p>
        </w:tc>
        <w:tc>
          <w:tcPr>
            <w:tcW w:w="732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00377C" w:rsidRDefault="0000377C" w:rsidP="0026239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00377C" w:rsidRDefault="0000377C" w:rsidP="0026239D">
            <w:pPr>
              <w:pStyle w:val="TableParagraph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00377C" w:rsidRDefault="0000377C" w:rsidP="0026239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00377C" w:rsidTr="0026239D">
        <w:trPr>
          <w:trHeight w:val="1485"/>
        </w:trPr>
        <w:tc>
          <w:tcPr>
            <w:tcW w:w="504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2965" w:type="dxa"/>
          </w:tcPr>
          <w:p w:rsidR="0000377C" w:rsidRDefault="0000377C" w:rsidP="0026239D">
            <w:pPr>
              <w:pStyle w:val="TableParagraph"/>
              <w:spacing w:line="292" w:lineRule="auto"/>
              <w:ind w:right="560"/>
              <w:rPr>
                <w:sz w:val="24"/>
              </w:rPr>
            </w:pPr>
            <w:r>
              <w:rPr>
                <w:sz w:val="24"/>
              </w:rPr>
              <w:t>Что у нас под ногами?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00377C" w:rsidRDefault="0000377C" w:rsidP="0026239D">
            <w:pPr>
              <w:pStyle w:val="TableParagraph"/>
              <w:spacing w:before="0" w:line="292" w:lineRule="auto"/>
              <w:ind w:right="568"/>
              <w:rPr>
                <w:sz w:val="24"/>
              </w:rPr>
            </w:pPr>
            <w:r>
              <w:rPr>
                <w:sz w:val="24"/>
              </w:rPr>
              <w:t>«Распознавание видов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камней».</w:t>
            </w:r>
          </w:p>
        </w:tc>
        <w:tc>
          <w:tcPr>
            <w:tcW w:w="732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00377C" w:rsidRDefault="0000377C" w:rsidP="0026239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00377C" w:rsidRDefault="0000377C" w:rsidP="0026239D">
            <w:pPr>
              <w:pStyle w:val="TableParagraph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00377C" w:rsidRDefault="0000377C" w:rsidP="0026239D">
            <w:pPr>
              <w:pStyle w:val="TableParagraph"/>
              <w:spacing w:line="292" w:lineRule="auto"/>
              <w:ind w:left="77" w:right="30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00377C" w:rsidTr="0026239D">
        <w:trPr>
          <w:trHeight w:val="1485"/>
        </w:trPr>
        <w:tc>
          <w:tcPr>
            <w:tcW w:w="504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2965" w:type="dxa"/>
          </w:tcPr>
          <w:p w:rsidR="0000377C" w:rsidRDefault="0000377C" w:rsidP="0026239D">
            <w:pPr>
              <w:pStyle w:val="TableParagraph"/>
              <w:spacing w:line="292" w:lineRule="auto"/>
              <w:ind w:right="340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растений? Практическая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работа «Распознавание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растений»</w:t>
            </w:r>
          </w:p>
        </w:tc>
        <w:tc>
          <w:tcPr>
            <w:tcW w:w="732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00377C" w:rsidRDefault="0000377C" w:rsidP="0026239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00377C" w:rsidRDefault="0000377C" w:rsidP="0026239D">
            <w:pPr>
              <w:pStyle w:val="TableParagraph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00377C" w:rsidRDefault="0000377C" w:rsidP="0026239D">
            <w:pPr>
              <w:pStyle w:val="TableParagraph"/>
              <w:spacing w:line="292" w:lineRule="auto"/>
              <w:ind w:left="77" w:right="30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00377C" w:rsidTr="0026239D">
        <w:trPr>
          <w:trHeight w:val="1821"/>
        </w:trPr>
        <w:tc>
          <w:tcPr>
            <w:tcW w:w="504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2965" w:type="dxa"/>
          </w:tcPr>
          <w:p w:rsidR="0000377C" w:rsidRDefault="0000377C" w:rsidP="0026239D">
            <w:pPr>
              <w:pStyle w:val="TableParagraph"/>
              <w:spacing w:line="292" w:lineRule="auto"/>
              <w:ind w:right="707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растет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подоконнике?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00377C" w:rsidRDefault="0000377C" w:rsidP="0026239D">
            <w:pPr>
              <w:pStyle w:val="TableParagraph"/>
              <w:spacing w:before="0" w:line="292" w:lineRule="auto"/>
              <w:ind w:right="612"/>
              <w:rPr>
                <w:sz w:val="24"/>
              </w:rPr>
            </w:pPr>
            <w:r>
              <w:rPr>
                <w:sz w:val="24"/>
              </w:rPr>
              <w:t>«Распознавание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комнатных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растений»</w:t>
            </w:r>
          </w:p>
        </w:tc>
        <w:tc>
          <w:tcPr>
            <w:tcW w:w="732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00377C" w:rsidRDefault="0000377C" w:rsidP="0026239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00377C" w:rsidRDefault="0000377C" w:rsidP="0026239D">
            <w:pPr>
              <w:pStyle w:val="TableParagraph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00377C" w:rsidRDefault="0000377C" w:rsidP="0026239D">
            <w:pPr>
              <w:pStyle w:val="TableParagraph"/>
              <w:spacing w:line="292" w:lineRule="auto"/>
              <w:ind w:left="77" w:right="30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00377C" w:rsidTr="0026239D">
        <w:trPr>
          <w:trHeight w:val="1485"/>
        </w:trPr>
        <w:tc>
          <w:tcPr>
            <w:tcW w:w="504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2965" w:type="dxa"/>
          </w:tcPr>
          <w:p w:rsidR="0000377C" w:rsidRDefault="0000377C" w:rsidP="0026239D">
            <w:pPr>
              <w:pStyle w:val="TableParagraph"/>
              <w:spacing w:line="292" w:lineRule="auto"/>
              <w:ind w:right="565"/>
              <w:rPr>
                <w:sz w:val="24"/>
              </w:rPr>
            </w:pPr>
            <w:r>
              <w:rPr>
                <w:sz w:val="24"/>
              </w:rPr>
              <w:t>Что растет на клумбе?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00377C" w:rsidRDefault="0000377C" w:rsidP="0026239D">
            <w:pPr>
              <w:pStyle w:val="TableParagraph"/>
              <w:spacing w:before="0" w:line="292" w:lineRule="auto"/>
              <w:ind w:right="236"/>
              <w:rPr>
                <w:sz w:val="24"/>
              </w:rPr>
            </w:pPr>
            <w:r>
              <w:rPr>
                <w:sz w:val="24"/>
              </w:rPr>
              <w:t>«Распознавание растений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цветника»</w:t>
            </w:r>
          </w:p>
        </w:tc>
        <w:tc>
          <w:tcPr>
            <w:tcW w:w="732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00377C" w:rsidRDefault="0000377C" w:rsidP="0026239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00377C" w:rsidRDefault="0000377C" w:rsidP="0026239D">
            <w:pPr>
              <w:pStyle w:val="TableParagraph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00377C" w:rsidRDefault="0000377C" w:rsidP="0026239D">
            <w:pPr>
              <w:pStyle w:val="TableParagraph"/>
              <w:spacing w:line="292" w:lineRule="auto"/>
              <w:ind w:left="77" w:right="242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Тестирование;</w:t>
            </w:r>
          </w:p>
        </w:tc>
      </w:tr>
      <w:tr w:rsidR="0000377C" w:rsidTr="0026239D">
        <w:trPr>
          <w:trHeight w:val="1485"/>
        </w:trPr>
        <w:tc>
          <w:tcPr>
            <w:tcW w:w="504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2965" w:type="dxa"/>
          </w:tcPr>
          <w:p w:rsidR="0000377C" w:rsidRDefault="0000377C" w:rsidP="0026239D">
            <w:pPr>
              <w:pStyle w:val="TableParagraph"/>
              <w:spacing w:line="292" w:lineRule="auto"/>
              <w:ind w:right="707"/>
              <w:rPr>
                <w:sz w:val="24"/>
              </w:rPr>
            </w:pPr>
            <w:r>
              <w:rPr>
                <w:sz w:val="24"/>
              </w:rPr>
              <w:t>Что это за листья?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00377C" w:rsidRDefault="0000377C" w:rsidP="0026239D">
            <w:pPr>
              <w:pStyle w:val="TableParagraph"/>
              <w:spacing w:before="0" w:line="292" w:lineRule="auto"/>
              <w:ind w:right="534"/>
              <w:rPr>
                <w:sz w:val="24"/>
              </w:rPr>
            </w:pPr>
            <w:r>
              <w:rPr>
                <w:sz w:val="24"/>
              </w:rPr>
              <w:t>«Распознавание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лиственных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растений»</w:t>
            </w:r>
          </w:p>
        </w:tc>
        <w:tc>
          <w:tcPr>
            <w:tcW w:w="732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00377C" w:rsidRDefault="0000377C" w:rsidP="0026239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00377C" w:rsidRDefault="0000377C" w:rsidP="0026239D">
            <w:pPr>
              <w:pStyle w:val="TableParagraph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00377C" w:rsidRDefault="0000377C" w:rsidP="0026239D">
            <w:pPr>
              <w:pStyle w:val="TableParagraph"/>
              <w:spacing w:line="292" w:lineRule="auto"/>
              <w:ind w:left="77" w:right="30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</w:tbl>
    <w:p w:rsidR="0000377C" w:rsidRDefault="0000377C" w:rsidP="0000377C">
      <w:pPr>
        <w:spacing w:line="292" w:lineRule="auto"/>
        <w:rPr>
          <w:sz w:val="24"/>
        </w:rPr>
        <w:sectPr w:rsidR="0000377C">
          <w:pgSz w:w="11900" w:h="16840"/>
          <w:pgMar w:top="52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2965"/>
        <w:gridCol w:w="732"/>
        <w:gridCol w:w="1620"/>
        <w:gridCol w:w="1668"/>
        <w:gridCol w:w="1236"/>
        <w:gridCol w:w="1824"/>
      </w:tblGrid>
      <w:tr w:rsidR="0000377C" w:rsidTr="0026239D">
        <w:trPr>
          <w:trHeight w:val="1485"/>
        </w:trPr>
        <w:tc>
          <w:tcPr>
            <w:tcW w:w="504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12.</w:t>
            </w:r>
          </w:p>
        </w:tc>
        <w:tc>
          <w:tcPr>
            <w:tcW w:w="2965" w:type="dxa"/>
          </w:tcPr>
          <w:p w:rsidR="0000377C" w:rsidRDefault="0000377C" w:rsidP="0026239D">
            <w:pPr>
              <w:pStyle w:val="TableParagraph"/>
              <w:spacing w:line="292" w:lineRule="auto"/>
              <w:ind w:right="707"/>
              <w:rPr>
                <w:sz w:val="24"/>
              </w:rPr>
            </w:pPr>
            <w:r>
              <w:rPr>
                <w:sz w:val="24"/>
              </w:rPr>
              <w:t>Что такое хвоинки?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00377C" w:rsidRDefault="0000377C" w:rsidP="0026239D">
            <w:pPr>
              <w:pStyle w:val="TableParagraph"/>
              <w:spacing w:before="0" w:line="292" w:lineRule="auto"/>
              <w:ind w:right="274"/>
              <w:rPr>
                <w:sz w:val="24"/>
              </w:rPr>
            </w:pPr>
            <w:r>
              <w:rPr>
                <w:sz w:val="24"/>
              </w:rPr>
              <w:t>«Распознавание хвойных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растений»</w:t>
            </w:r>
          </w:p>
        </w:tc>
        <w:tc>
          <w:tcPr>
            <w:tcW w:w="732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00377C" w:rsidRDefault="0000377C" w:rsidP="0026239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00377C" w:rsidRDefault="0000377C" w:rsidP="0026239D">
            <w:pPr>
              <w:pStyle w:val="TableParagraph"/>
              <w:ind w:left="0" w:right="61"/>
              <w:rPr>
                <w:sz w:val="24"/>
              </w:rPr>
            </w:pPr>
          </w:p>
        </w:tc>
        <w:tc>
          <w:tcPr>
            <w:tcW w:w="1824" w:type="dxa"/>
          </w:tcPr>
          <w:p w:rsidR="0000377C" w:rsidRDefault="0000377C" w:rsidP="0026239D">
            <w:pPr>
              <w:pStyle w:val="TableParagraph"/>
              <w:spacing w:line="292" w:lineRule="auto"/>
              <w:ind w:left="77" w:right="242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Тестирование;</w:t>
            </w:r>
          </w:p>
        </w:tc>
      </w:tr>
      <w:tr w:rsidR="0000377C" w:rsidRPr="0026239D" w:rsidTr="0026239D">
        <w:trPr>
          <w:trHeight w:val="1485"/>
        </w:trPr>
        <w:tc>
          <w:tcPr>
            <w:tcW w:w="504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2965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Кто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такие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насекомые?</w:t>
            </w:r>
          </w:p>
        </w:tc>
        <w:tc>
          <w:tcPr>
            <w:tcW w:w="732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00377C" w:rsidRDefault="0000377C" w:rsidP="0026239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00377C" w:rsidRDefault="0000377C" w:rsidP="0026239D">
            <w:pPr>
              <w:pStyle w:val="TableParagraph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00377C" w:rsidRDefault="0000377C" w:rsidP="0026239D">
            <w:pPr>
              <w:pStyle w:val="TableParagraph"/>
              <w:spacing w:line="292" w:lineRule="auto"/>
              <w:ind w:left="77" w:right="63"/>
              <w:rPr>
                <w:sz w:val="24"/>
              </w:rPr>
            </w:pP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использованием</w:t>
            </w:r>
          </w:p>
          <w:p w:rsidR="0000377C" w:rsidRDefault="0000377C" w:rsidP="0026239D">
            <w:pPr>
              <w:pStyle w:val="TableParagraph"/>
              <w:spacing w:before="0" w:line="292" w:lineRule="auto"/>
              <w:ind w:left="77" w:right="347"/>
              <w:rPr>
                <w:sz w:val="24"/>
              </w:rPr>
            </w:pPr>
            <w:r>
              <w:rPr>
                <w:sz w:val="24"/>
              </w:rPr>
              <w:t>«Оценочного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листа»;</w:t>
            </w:r>
          </w:p>
        </w:tc>
      </w:tr>
      <w:tr w:rsidR="0000377C" w:rsidRPr="0026239D" w:rsidTr="0026239D">
        <w:trPr>
          <w:trHeight w:val="1485"/>
        </w:trPr>
        <w:tc>
          <w:tcPr>
            <w:tcW w:w="504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2965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рыбы?</w:t>
            </w:r>
          </w:p>
        </w:tc>
        <w:tc>
          <w:tcPr>
            <w:tcW w:w="732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00377C" w:rsidRDefault="0000377C" w:rsidP="0026239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00377C" w:rsidRDefault="0000377C" w:rsidP="0026239D">
            <w:pPr>
              <w:pStyle w:val="TableParagraph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00377C" w:rsidRDefault="0000377C" w:rsidP="0026239D">
            <w:pPr>
              <w:pStyle w:val="TableParagraph"/>
              <w:spacing w:line="292" w:lineRule="auto"/>
              <w:ind w:left="77" w:right="63"/>
              <w:rPr>
                <w:sz w:val="24"/>
              </w:rPr>
            </w:pP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использованием</w:t>
            </w:r>
          </w:p>
          <w:p w:rsidR="0000377C" w:rsidRDefault="0000377C" w:rsidP="0026239D">
            <w:pPr>
              <w:pStyle w:val="TableParagraph"/>
              <w:spacing w:before="0" w:line="292" w:lineRule="auto"/>
              <w:ind w:left="77" w:right="347"/>
              <w:rPr>
                <w:sz w:val="24"/>
              </w:rPr>
            </w:pPr>
            <w:r>
              <w:rPr>
                <w:sz w:val="24"/>
              </w:rPr>
              <w:t>«Оценочного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листа»;</w:t>
            </w:r>
          </w:p>
        </w:tc>
      </w:tr>
      <w:tr w:rsidR="0000377C" w:rsidTr="0026239D">
        <w:trPr>
          <w:trHeight w:val="1149"/>
        </w:trPr>
        <w:tc>
          <w:tcPr>
            <w:tcW w:w="504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2965" w:type="dxa"/>
          </w:tcPr>
          <w:p w:rsidR="0000377C" w:rsidRDefault="0000377C" w:rsidP="0026239D">
            <w:pPr>
              <w:pStyle w:val="TableParagraph"/>
              <w:spacing w:line="292" w:lineRule="auto"/>
              <w:ind w:right="707"/>
              <w:rPr>
                <w:sz w:val="24"/>
              </w:rPr>
            </w:pPr>
            <w:r>
              <w:rPr>
                <w:sz w:val="24"/>
              </w:rPr>
              <w:t>Кто такие птицы?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00377C" w:rsidRDefault="0000377C" w:rsidP="0026239D">
            <w:pPr>
              <w:pStyle w:val="TableParagraph"/>
              <w:spacing w:before="0" w:line="275" w:lineRule="exact"/>
              <w:rPr>
                <w:sz w:val="24"/>
              </w:rPr>
            </w:pPr>
            <w:r>
              <w:rPr>
                <w:sz w:val="24"/>
              </w:rPr>
              <w:t>«Строение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птицы»</w:t>
            </w:r>
          </w:p>
        </w:tc>
        <w:tc>
          <w:tcPr>
            <w:tcW w:w="732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00377C" w:rsidRDefault="0000377C" w:rsidP="0026239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00377C" w:rsidRDefault="0000377C" w:rsidP="0026239D">
            <w:pPr>
              <w:pStyle w:val="TableParagraph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00377C" w:rsidRDefault="0000377C" w:rsidP="0026239D">
            <w:pPr>
              <w:pStyle w:val="TableParagraph"/>
              <w:spacing w:line="292" w:lineRule="auto"/>
              <w:ind w:left="77" w:right="30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00377C" w:rsidRPr="0026239D" w:rsidTr="0026239D">
        <w:trPr>
          <w:trHeight w:val="1485"/>
        </w:trPr>
        <w:tc>
          <w:tcPr>
            <w:tcW w:w="504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2965" w:type="dxa"/>
          </w:tcPr>
          <w:p w:rsidR="0000377C" w:rsidRDefault="0000377C" w:rsidP="0026239D">
            <w:pPr>
              <w:pStyle w:val="TableParagraph"/>
              <w:spacing w:line="292" w:lineRule="auto"/>
              <w:ind w:right="109"/>
              <w:rPr>
                <w:sz w:val="24"/>
              </w:rPr>
            </w:pPr>
            <w:r>
              <w:rPr>
                <w:sz w:val="24"/>
              </w:rPr>
              <w:t>Кто такие звери?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Практическая работа «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Строение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шерсти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зверей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»</w:t>
            </w:r>
          </w:p>
        </w:tc>
        <w:tc>
          <w:tcPr>
            <w:tcW w:w="732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00377C" w:rsidRDefault="0000377C" w:rsidP="0026239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00377C" w:rsidRDefault="0000377C" w:rsidP="0026239D">
            <w:pPr>
              <w:pStyle w:val="TableParagraph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00377C" w:rsidRDefault="0000377C" w:rsidP="0026239D">
            <w:pPr>
              <w:pStyle w:val="TableParagraph"/>
              <w:spacing w:line="292" w:lineRule="auto"/>
              <w:ind w:left="77" w:right="63"/>
              <w:rPr>
                <w:sz w:val="24"/>
              </w:rPr>
            </w:pP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использованием</w:t>
            </w:r>
          </w:p>
          <w:p w:rsidR="0000377C" w:rsidRDefault="0000377C" w:rsidP="0026239D">
            <w:pPr>
              <w:pStyle w:val="TableParagraph"/>
              <w:spacing w:before="0" w:line="292" w:lineRule="auto"/>
              <w:ind w:left="77" w:right="347"/>
              <w:rPr>
                <w:sz w:val="24"/>
              </w:rPr>
            </w:pPr>
            <w:r>
              <w:rPr>
                <w:sz w:val="24"/>
              </w:rPr>
              <w:t>«Оценочного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листа»;</w:t>
            </w:r>
          </w:p>
        </w:tc>
      </w:tr>
      <w:tr w:rsidR="0000377C" w:rsidRPr="0026239D" w:rsidTr="0026239D">
        <w:trPr>
          <w:trHeight w:val="1485"/>
        </w:trPr>
        <w:tc>
          <w:tcPr>
            <w:tcW w:w="504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2965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Что окружает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дома?</w:t>
            </w:r>
          </w:p>
        </w:tc>
        <w:tc>
          <w:tcPr>
            <w:tcW w:w="732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00377C" w:rsidRDefault="0000377C" w:rsidP="0026239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00377C" w:rsidRDefault="0000377C" w:rsidP="0026239D">
            <w:pPr>
              <w:pStyle w:val="TableParagraph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00377C" w:rsidRDefault="0000377C" w:rsidP="0026239D">
            <w:pPr>
              <w:pStyle w:val="TableParagraph"/>
              <w:spacing w:line="292" w:lineRule="auto"/>
              <w:ind w:left="77" w:right="63"/>
              <w:rPr>
                <w:sz w:val="24"/>
              </w:rPr>
            </w:pP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использованием</w:t>
            </w:r>
          </w:p>
          <w:p w:rsidR="0000377C" w:rsidRDefault="0000377C" w:rsidP="0026239D">
            <w:pPr>
              <w:pStyle w:val="TableParagraph"/>
              <w:spacing w:before="0" w:line="292" w:lineRule="auto"/>
              <w:ind w:left="77" w:right="347"/>
              <w:rPr>
                <w:sz w:val="24"/>
              </w:rPr>
            </w:pPr>
            <w:r>
              <w:rPr>
                <w:sz w:val="24"/>
              </w:rPr>
              <w:t>«Оценочного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листа»;</w:t>
            </w:r>
          </w:p>
        </w:tc>
      </w:tr>
      <w:tr w:rsidR="0000377C" w:rsidTr="0026239D">
        <w:trPr>
          <w:trHeight w:val="477"/>
        </w:trPr>
        <w:tc>
          <w:tcPr>
            <w:tcW w:w="504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2965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Что умеет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компьютер?</w:t>
            </w:r>
          </w:p>
        </w:tc>
        <w:tc>
          <w:tcPr>
            <w:tcW w:w="732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00377C" w:rsidRDefault="0000377C" w:rsidP="0026239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00377C" w:rsidRDefault="0000377C" w:rsidP="0026239D">
            <w:pPr>
              <w:pStyle w:val="TableParagraph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00377C" w:rsidRDefault="0000377C" w:rsidP="0026239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Тестирование;</w:t>
            </w:r>
          </w:p>
        </w:tc>
      </w:tr>
      <w:tr w:rsidR="0000377C" w:rsidRPr="0026239D" w:rsidTr="0026239D">
        <w:trPr>
          <w:trHeight w:val="1485"/>
        </w:trPr>
        <w:tc>
          <w:tcPr>
            <w:tcW w:w="504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2965" w:type="dxa"/>
          </w:tcPr>
          <w:p w:rsidR="0000377C" w:rsidRDefault="0000377C" w:rsidP="0026239D">
            <w:pPr>
              <w:pStyle w:val="TableParagraph"/>
              <w:spacing w:line="292" w:lineRule="auto"/>
              <w:ind w:right="56"/>
              <w:rPr>
                <w:sz w:val="24"/>
              </w:rPr>
            </w:pPr>
            <w:r>
              <w:rPr>
                <w:sz w:val="24"/>
              </w:rPr>
              <w:t>Что вокруг нас может быть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опасным?</w:t>
            </w:r>
          </w:p>
        </w:tc>
        <w:tc>
          <w:tcPr>
            <w:tcW w:w="732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00377C" w:rsidRDefault="0000377C" w:rsidP="0026239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00377C" w:rsidRDefault="0000377C" w:rsidP="0026239D">
            <w:pPr>
              <w:pStyle w:val="TableParagraph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00377C" w:rsidRDefault="0000377C" w:rsidP="0026239D">
            <w:pPr>
              <w:pStyle w:val="TableParagraph"/>
              <w:spacing w:line="292" w:lineRule="auto"/>
              <w:ind w:left="77" w:right="63"/>
              <w:rPr>
                <w:sz w:val="24"/>
              </w:rPr>
            </w:pP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использованием</w:t>
            </w:r>
          </w:p>
          <w:p w:rsidR="0000377C" w:rsidRDefault="0000377C" w:rsidP="0026239D">
            <w:pPr>
              <w:pStyle w:val="TableParagraph"/>
              <w:spacing w:before="0" w:line="292" w:lineRule="auto"/>
              <w:ind w:left="77" w:right="347"/>
              <w:rPr>
                <w:sz w:val="24"/>
              </w:rPr>
            </w:pPr>
            <w:r>
              <w:rPr>
                <w:sz w:val="24"/>
              </w:rPr>
              <w:t>«Оценочного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листа»;</w:t>
            </w:r>
          </w:p>
        </w:tc>
      </w:tr>
      <w:tr w:rsidR="0000377C" w:rsidTr="0026239D">
        <w:trPr>
          <w:trHeight w:val="813"/>
        </w:trPr>
        <w:tc>
          <w:tcPr>
            <w:tcW w:w="504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2965" w:type="dxa"/>
          </w:tcPr>
          <w:p w:rsidR="0000377C" w:rsidRDefault="0000377C" w:rsidP="0026239D">
            <w:pPr>
              <w:pStyle w:val="TableParagraph"/>
              <w:spacing w:line="292" w:lineRule="auto"/>
              <w:ind w:right="780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похожа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наша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планета?</w:t>
            </w:r>
          </w:p>
        </w:tc>
        <w:tc>
          <w:tcPr>
            <w:tcW w:w="732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00377C" w:rsidRDefault="0000377C" w:rsidP="0026239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00377C" w:rsidRDefault="0000377C" w:rsidP="0026239D">
            <w:pPr>
              <w:pStyle w:val="TableParagraph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00377C" w:rsidRDefault="0000377C" w:rsidP="0026239D">
            <w:pPr>
              <w:pStyle w:val="TableParagraph"/>
              <w:spacing w:line="292" w:lineRule="auto"/>
              <w:ind w:left="77" w:right="30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00377C" w:rsidTr="0026239D">
        <w:trPr>
          <w:trHeight w:val="1485"/>
        </w:trPr>
        <w:tc>
          <w:tcPr>
            <w:tcW w:w="504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2965" w:type="dxa"/>
          </w:tcPr>
          <w:p w:rsidR="0000377C" w:rsidRDefault="0000377C" w:rsidP="0026239D">
            <w:pPr>
              <w:pStyle w:val="TableParagraph"/>
              <w:spacing w:line="292" w:lineRule="auto"/>
              <w:ind w:right="58"/>
              <w:rPr>
                <w:sz w:val="24"/>
              </w:rPr>
            </w:pPr>
            <w:r>
              <w:rPr>
                <w:sz w:val="24"/>
              </w:rPr>
              <w:t>Проверочная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разделу «Кто и Что?».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Презентация проекта «Моя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малая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родина».</w:t>
            </w:r>
          </w:p>
        </w:tc>
        <w:tc>
          <w:tcPr>
            <w:tcW w:w="732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:rsidR="0000377C" w:rsidRDefault="0000377C" w:rsidP="0026239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00377C" w:rsidRDefault="0000377C" w:rsidP="0026239D">
            <w:pPr>
              <w:pStyle w:val="TableParagraph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00377C" w:rsidRDefault="0000377C" w:rsidP="0026239D">
            <w:pPr>
              <w:pStyle w:val="TableParagraph"/>
              <w:spacing w:line="292" w:lineRule="auto"/>
              <w:ind w:left="77" w:right="384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00377C" w:rsidRPr="0026239D" w:rsidTr="0026239D">
        <w:trPr>
          <w:trHeight w:val="2157"/>
        </w:trPr>
        <w:tc>
          <w:tcPr>
            <w:tcW w:w="504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2965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живет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семья?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</w:t>
            </w:r>
          </w:p>
          <w:p w:rsidR="0000377C" w:rsidRDefault="0000377C" w:rsidP="0026239D">
            <w:pPr>
              <w:pStyle w:val="TableParagraph"/>
              <w:spacing w:before="60"/>
              <w:rPr>
                <w:sz w:val="24"/>
              </w:rPr>
            </w:pPr>
            <w:r>
              <w:rPr>
                <w:sz w:val="24"/>
              </w:rPr>
              <w:t>«Моя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семья».</w:t>
            </w:r>
          </w:p>
        </w:tc>
        <w:tc>
          <w:tcPr>
            <w:tcW w:w="732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00377C" w:rsidRDefault="0000377C" w:rsidP="0026239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00377C" w:rsidRDefault="0000377C" w:rsidP="0026239D">
            <w:pPr>
              <w:pStyle w:val="TableParagraph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00377C" w:rsidRDefault="0000377C" w:rsidP="0026239D">
            <w:pPr>
              <w:pStyle w:val="TableParagraph"/>
              <w:spacing w:line="292" w:lineRule="auto"/>
              <w:ind w:left="77" w:right="63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"Оценочного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листа";</w:t>
            </w:r>
          </w:p>
        </w:tc>
      </w:tr>
    </w:tbl>
    <w:p w:rsidR="0000377C" w:rsidRPr="0000377C" w:rsidRDefault="0000377C" w:rsidP="0000377C">
      <w:pPr>
        <w:spacing w:line="292" w:lineRule="auto"/>
        <w:rPr>
          <w:sz w:val="24"/>
          <w:lang w:val="ru-RU"/>
        </w:rPr>
        <w:sectPr w:rsidR="0000377C" w:rsidRPr="0000377C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2965"/>
        <w:gridCol w:w="732"/>
        <w:gridCol w:w="1620"/>
        <w:gridCol w:w="1668"/>
        <w:gridCol w:w="1236"/>
        <w:gridCol w:w="1824"/>
      </w:tblGrid>
      <w:tr w:rsidR="0000377C" w:rsidTr="0026239D">
        <w:trPr>
          <w:trHeight w:val="1821"/>
        </w:trPr>
        <w:tc>
          <w:tcPr>
            <w:tcW w:w="504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23.</w:t>
            </w:r>
          </w:p>
        </w:tc>
        <w:tc>
          <w:tcPr>
            <w:tcW w:w="2965" w:type="dxa"/>
          </w:tcPr>
          <w:p w:rsidR="0000377C" w:rsidRDefault="0000377C" w:rsidP="0026239D">
            <w:pPr>
              <w:pStyle w:val="TableParagraph"/>
              <w:spacing w:line="292" w:lineRule="auto"/>
              <w:ind w:right="231"/>
              <w:rPr>
                <w:sz w:val="24"/>
              </w:rPr>
            </w:pPr>
            <w:r>
              <w:rPr>
                <w:sz w:val="24"/>
              </w:rPr>
              <w:t>Откуда в наш дом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приходит вода и куда она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уходит? 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 «Фильтрование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воды».</w:t>
            </w:r>
          </w:p>
        </w:tc>
        <w:tc>
          <w:tcPr>
            <w:tcW w:w="732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00377C" w:rsidRDefault="0000377C" w:rsidP="0026239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00377C" w:rsidRDefault="0000377C" w:rsidP="0026239D">
            <w:pPr>
              <w:pStyle w:val="TableParagraph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00377C" w:rsidRDefault="0000377C" w:rsidP="0026239D">
            <w:pPr>
              <w:pStyle w:val="TableParagraph"/>
              <w:spacing w:line="292" w:lineRule="auto"/>
              <w:ind w:left="77" w:right="242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Тестирование;</w:t>
            </w:r>
          </w:p>
        </w:tc>
      </w:tr>
      <w:tr w:rsidR="0000377C" w:rsidRPr="0026239D" w:rsidTr="0026239D">
        <w:trPr>
          <w:trHeight w:val="1485"/>
        </w:trPr>
        <w:tc>
          <w:tcPr>
            <w:tcW w:w="504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2965" w:type="dxa"/>
          </w:tcPr>
          <w:p w:rsidR="0000377C" w:rsidRDefault="0000377C" w:rsidP="0026239D">
            <w:pPr>
              <w:pStyle w:val="TableParagraph"/>
              <w:spacing w:line="292" w:lineRule="auto"/>
              <w:ind w:right="244"/>
              <w:rPr>
                <w:sz w:val="24"/>
              </w:rPr>
            </w:pPr>
            <w:r>
              <w:rPr>
                <w:sz w:val="24"/>
              </w:rPr>
              <w:t>Откуда в наш дом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приходит электричество?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00377C" w:rsidRDefault="0000377C" w:rsidP="0026239D">
            <w:pPr>
              <w:pStyle w:val="TableParagraph"/>
              <w:spacing w:before="0" w:line="274" w:lineRule="exact"/>
              <w:rPr>
                <w:sz w:val="24"/>
              </w:rPr>
            </w:pPr>
            <w:r>
              <w:rPr>
                <w:sz w:val="24"/>
              </w:rPr>
              <w:t>«Сборка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электроцепи</w:t>
            </w:r>
            <w:proofErr w:type="spellEnd"/>
            <w:r>
              <w:rPr>
                <w:sz w:val="24"/>
              </w:rPr>
              <w:t>».</w:t>
            </w:r>
          </w:p>
        </w:tc>
        <w:tc>
          <w:tcPr>
            <w:tcW w:w="732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00377C" w:rsidRDefault="0000377C" w:rsidP="0026239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00377C" w:rsidRDefault="0000377C" w:rsidP="0026239D">
            <w:pPr>
              <w:pStyle w:val="TableParagraph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00377C" w:rsidRDefault="0000377C" w:rsidP="0026239D">
            <w:pPr>
              <w:pStyle w:val="TableParagraph"/>
              <w:spacing w:line="292" w:lineRule="auto"/>
              <w:ind w:left="77" w:right="63"/>
              <w:rPr>
                <w:sz w:val="24"/>
              </w:rPr>
            </w:pP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использованием</w:t>
            </w:r>
          </w:p>
          <w:p w:rsidR="0000377C" w:rsidRDefault="0000377C" w:rsidP="0026239D">
            <w:pPr>
              <w:pStyle w:val="TableParagraph"/>
              <w:spacing w:before="0" w:line="292" w:lineRule="auto"/>
              <w:ind w:left="77" w:right="347"/>
              <w:rPr>
                <w:sz w:val="24"/>
              </w:rPr>
            </w:pPr>
            <w:r>
              <w:rPr>
                <w:sz w:val="24"/>
              </w:rPr>
              <w:t>«Оценочного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листа»;</w:t>
            </w:r>
          </w:p>
        </w:tc>
      </w:tr>
      <w:tr w:rsidR="0000377C" w:rsidTr="0026239D">
        <w:trPr>
          <w:trHeight w:val="813"/>
        </w:trPr>
        <w:tc>
          <w:tcPr>
            <w:tcW w:w="504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2965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путешествует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письмо?</w:t>
            </w:r>
          </w:p>
        </w:tc>
        <w:tc>
          <w:tcPr>
            <w:tcW w:w="732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00377C" w:rsidRDefault="0000377C" w:rsidP="0026239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00377C" w:rsidRDefault="0000377C" w:rsidP="0026239D">
            <w:pPr>
              <w:pStyle w:val="TableParagraph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00377C" w:rsidRDefault="0000377C" w:rsidP="0026239D">
            <w:pPr>
              <w:pStyle w:val="TableParagraph"/>
              <w:spacing w:line="292" w:lineRule="auto"/>
              <w:ind w:left="77" w:right="30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00377C" w:rsidTr="0026239D">
        <w:trPr>
          <w:trHeight w:val="1485"/>
        </w:trPr>
        <w:tc>
          <w:tcPr>
            <w:tcW w:w="504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2965" w:type="dxa"/>
          </w:tcPr>
          <w:p w:rsidR="0000377C" w:rsidRDefault="0000377C" w:rsidP="0026239D">
            <w:pPr>
              <w:pStyle w:val="TableParagraph"/>
              <w:spacing w:line="292" w:lineRule="auto"/>
              <w:ind w:right="707"/>
              <w:rPr>
                <w:sz w:val="24"/>
              </w:rPr>
            </w:pPr>
            <w:r>
              <w:rPr>
                <w:sz w:val="24"/>
              </w:rPr>
              <w:t>Куда текут реки?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00377C" w:rsidRDefault="0000377C" w:rsidP="0026239D">
            <w:pPr>
              <w:pStyle w:val="TableParagraph"/>
              <w:spacing w:before="0" w:line="292" w:lineRule="auto"/>
              <w:ind w:right="276"/>
              <w:rPr>
                <w:sz w:val="24"/>
              </w:rPr>
            </w:pPr>
            <w:r>
              <w:rPr>
                <w:sz w:val="24"/>
              </w:rPr>
              <w:t>«Изготовление» морской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воды»</w:t>
            </w:r>
          </w:p>
        </w:tc>
        <w:tc>
          <w:tcPr>
            <w:tcW w:w="732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00377C" w:rsidRDefault="0000377C" w:rsidP="0026239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00377C" w:rsidRDefault="0000377C" w:rsidP="0026239D">
            <w:pPr>
              <w:pStyle w:val="TableParagraph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00377C" w:rsidRDefault="0000377C" w:rsidP="0026239D">
            <w:pPr>
              <w:pStyle w:val="TableParagraph"/>
              <w:spacing w:line="292" w:lineRule="auto"/>
              <w:ind w:left="77" w:right="306"/>
              <w:rPr>
                <w:sz w:val="24"/>
              </w:rPr>
            </w:pPr>
            <w:r>
              <w:rPr>
                <w:sz w:val="24"/>
              </w:rPr>
              <w:t>Зачет;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00377C" w:rsidTr="0026239D">
        <w:trPr>
          <w:trHeight w:val="1485"/>
        </w:trPr>
        <w:tc>
          <w:tcPr>
            <w:tcW w:w="504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2965" w:type="dxa"/>
          </w:tcPr>
          <w:p w:rsidR="0000377C" w:rsidRDefault="0000377C" w:rsidP="0026239D">
            <w:pPr>
              <w:pStyle w:val="TableParagraph"/>
              <w:spacing w:line="292" w:lineRule="auto"/>
              <w:ind w:right="109"/>
              <w:rPr>
                <w:sz w:val="24"/>
              </w:rPr>
            </w:pPr>
            <w:r>
              <w:rPr>
                <w:sz w:val="24"/>
              </w:rPr>
              <w:t>Откуда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берутся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снег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лед?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00377C" w:rsidRDefault="0000377C" w:rsidP="0026239D">
            <w:pPr>
              <w:pStyle w:val="TableParagraph"/>
              <w:spacing w:before="0" w:line="292" w:lineRule="auto"/>
              <w:ind w:right="248"/>
              <w:rPr>
                <w:sz w:val="24"/>
              </w:rPr>
            </w:pPr>
            <w:r>
              <w:rPr>
                <w:sz w:val="24"/>
              </w:rPr>
              <w:t>«Опыты 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снегом,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льдом»</w:t>
            </w:r>
          </w:p>
        </w:tc>
        <w:tc>
          <w:tcPr>
            <w:tcW w:w="732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00377C" w:rsidRDefault="0000377C" w:rsidP="0026239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00377C" w:rsidRDefault="0000377C" w:rsidP="0026239D">
            <w:pPr>
              <w:pStyle w:val="TableParagraph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00377C" w:rsidRDefault="0000377C" w:rsidP="0026239D">
            <w:pPr>
              <w:pStyle w:val="TableParagraph"/>
              <w:spacing w:line="292" w:lineRule="auto"/>
              <w:ind w:left="77" w:right="30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00377C" w:rsidTr="0026239D">
        <w:trPr>
          <w:trHeight w:val="1485"/>
        </w:trPr>
        <w:tc>
          <w:tcPr>
            <w:tcW w:w="504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2965" w:type="dxa"/>
          </w:tcPr>
          <w:p w:rsidR="0000377C" w:rsidRDefault="0000377C" w:rsidP="0026239D">
            <w:pPr>
              <w:pStyle w:val="TableParagraph"/>
              <w:spacing w:line="292" w:lineRule="auto"/>
              <w:ind w:right="700"/>
              <w:rPr>
                <w:sz w:val="24"/>
              </w:rPr>
            </w:pPr>
            <w:r>
              <w:rPr>
                <w:sz w:val="24"/>
              </w:rPr>
              <w:t>Как живут растения?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00377C" w:rsidRDefault="0000377C" w:rsidP="0026239D">
            <w:pPr>
              <w:pStyle w:val="TableParagraph"/>
              <w:spacing w:before="0" w:line="292" w:lineRule="auto"/>
              <w:rPr>
                <w:sz w:val="24"/>
              </w:rPr>
            </w:pPr>
            <w:r>
              <w:rPr>
                <w:sz w:val="24"/>
              </w:rPr>
              <w:t>«Уход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комнатными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растениями».</w:t>
            </w:r>
          </w:p>
        </w:tc>
        <w:tc>
          <w:tcPr>
            <w:tcW w:w="732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00377C" w:rsidRDefault="0000377C" w:rsidP="0026239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00377C" w:rsidRDefault="0000377C" w:rsidP="0026239D">
            <w:pPr>
              <w:pStyle w:val="TableParagraph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00377C" w:rsidRDefault="0000377C" w:rsidP="0026239D">
            <w:pPr>
              <w:pStyle w:val="TableParagraph"/>
              <w:spacing w:line="292" w:lineRule="auto"/>
              <w:ind w:left="77" w:right="242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Тестирование;</w:t>
            </w:r>
          </w:p>
        </w:tc>
      </w:tr>
      <w:tr w:rsidR="0000377C" w:rsidTr="0026239D">
        <w:trPr>
          <w:trHeight w:val="477"/>
        </w:trPr>
        <w:tc>
          <w:tcPr>
            <w:tcW w:w="504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2965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живут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животные?</w:t>
            </w:r>
          </w:p>
        </w:tc>
        <w:tc>
          <w:tcPr>
            <w:tcW w:w="732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00377C" w:rsidRDefault="0000377C" w:rsidP="0026239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00377C" w:rsidRDefault="0000377C" w:rsidP="0026239D">
            <w:pPr>
              <w:pStyle w:val="TableParagraph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00377C" w:rsidRDefault="0000377C" w:rsidP="0026239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Тестирование;</w:t>
            </w:r>
          </w:p>
        </w:tc>
      </w:tr>
      <w:tr w:rsidR="0000377C" w:rsidTr="0026239D">
        <w:trPr>
          <w:trHeight w:val="1485"/>
        </w:trPr>
        <w:tc>
          <w:tcPr>
            <w:tcW w:w="504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2965" w:type="dxa"/>
          </w:tcPr>
          <w:p w:rsidR="0000377C" w:rsidRDefault="0000377C" w:rsidP="0026239D">
            <w:pPr>
              <w:pStyle w:val="TableParagraph"/>
              <w:spacing w:line="292" w:lineRule="auto"/>
              <w:ind w:right="248"/>
              <w:rPr>
                <w:sz w:val="24"/>
              </w:rPr>
            </w:pPr>
            <w:r>
              <w:rPr>
                <w:sz w:val="24"/>
              </w:rPr>
              <w:t>Как зимой помочь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птицам?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работа «Изготовление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кормушки».</w:t>
            </w:r>
          </w:p>
        </w:tc>
        <w:tc>
          <w:tcPr>
            <w:tcW w:w="732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00377C" w:rsidRDefault="0000377C" w:rsidP="0026239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00377C" w:rsidRDefault="0000377C" w:rsidP="0026239D">
            <w:pPr>
              <w:pStyle w:val="TableParagraph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00377C" w:rsidRDefault="0000377C" w:rsidP="0026239D">
            <w:pPr>
              <w:pStyle w:val="TableParagraph"/>
              <w:spacing w:line="292" w:lineRule="auto"/>
              <w:ind w:left="77" w:right="306"/>
              <w:rPr>
                <w:sz w:val="24"/>
              </w:rPr>
            </w:pPr>
            <w:r>
              <w:rPr>
                <w:sz w:val="24"/>
              </w:rPr>
              <w:t>Зачет;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00377C" w:rsidTr="0026239D">
        <w:trPr>
          <w:trHeight w:val="1485"/>
        </w:trPr>
        <w:tc>
          <w:tcPr>
            <w:tcW w:w="504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2965" w:type="dxa"/>
          </w:tcPr>
          <w:p w:rsidR="0000377C" w:rsidRDefault="0000377C" w:rsidP="0026239D">
            <w:pPr>
              <w:pStyle w:val="TableParagraph"/>
              <w:spacing w:line="292" w:lineRule="auto"/>
              <w:ind w:right="559"/>
              <w:rPr>
                <w:sz w:val="24"/>
              </w:rPr>
            </w:pPr>
            <w:r>
              <w:rPr>
                <w:sz w:val="24"/>
              </w:rPr>
              <w:t>Откуда берётся и куда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девается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мусор?</w:t>
            </w:r>
          </w:p>
          <w:p w:rsidR="0000377C" w:rsidRDefault="0000377C" w:rsidP="0026239D">
            <w:pPr>
              <w:pStyle w:val="TableParagraph"/>
              <w:spacing w:before="0" w:line="275" w:lineRule="exact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00377C" w:rsidRDefault="0000377C" w:rsidP="0026239D">
            <w:pPr>
              <w:pStyle w:val="TableParagraph"/>
              <w:spacing w:before="60"/>
              <w:rPr>
                <w:sz w:val="24"/>
              </w:rPr>
            </w:pPr>
            <w:r>
              <w:rPr>
                <w:sz w:val="24"/>
              </w:rPr>
              <w:t>«Сортировка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мусора».</w:t>
            </w:r>
          </w:p>
        </w:tc>
        <w:tc>
          <w:tcPr>
            <w:tcW w:w="732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00377C" w:rsidRDefault="0000377C" w:rsidP="0026239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00377C" w:rsidRDefault="0000377C" w:rsidP="0026239D">
            <w:pPr>
              <w:pStyle w:val="TableParagraph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00377C" w:rsidRDefault="0000377C" w:rsidP="0026239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00377C" w:rsidTr="0026239D">
        <w:trPr>
          <w:trHeight w:val="1821"/>
        </w:trPr>
        <w:tc>
          <w:tcPr>
            <w:tcW w:w="504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2965" w:type="dxa"/>
          </w:tcPr>
          <w:p w:rsidR="0000377C" w:rsidRDefault="0000377C" w:rsidP="0026239D">
            <w:pPr>
              <w:pStyle w:val="TableParagraph"/>
              <w:spacing w:line="292" w:lineRule="auto"/>
              <w:ind w:right="578"/>
              <w:rPr>
                <w:sz w:val="24"/>
              </w:rPr>
            </w:pPr>
            <w:r>
              <w:rPr>
                <w:sz w:val="24"/>
              </w:rPr>
              <w:t>Источник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загрязнения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нашей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планеты.</w:t>
            </w:r>
          </w:p>
          <w:p w:rsidR="0000377C" w:rsidRDefault="0000377C" w:rsidP="0026239D">
            <w:pPr>
              <w:pStyle w:val="TableParagraph"/>
              <w:spacing w:before="0" w:line="275" w:lineRule="exact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00377C" w:rsidRDefault="0000377C" w:rsidP="0026239D">
            <w:pPr>
              <w:pStyle w:val="TableParagraph"/>
              <w:spacing w:before="60" w:line="292" w:lineRule="auto"/>
              <w:ind w:right="736"/>
              <w:rPr>
                <w:sz w:val="24"/>
              </w:rPr>
            </w:pPr>
            <w:r>
              <w:rPr>
                <w:sz w:val="24"/>
              </w:rPr>
              <w:t>«Опыты со снеговой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водой».</w:t>
            </w:r>
          </w:p>
        </w:tc>
        <w:tc>
          <w:tcPr>
            <w:tcW w:w="732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00377C" w:rsidRDefault="0000377C" w:rsidP="0026239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00377C" w:rsidRDefault="0000377C" w:rsidP="0026239D">
            <w:pPr>
              <w:pStyle w:val="TableParagraph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00377C" w:rsidRDefault="0000377C" w:rsidP="0026239D">
            <w:pPr>
              <w:pStyle w:val="TableParagraph"/>
              <w:spacing w:line="292" w:lineRule="auto"/>
              <w:ind w:left="77" w:right="30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</w:tbl>
    <w:p w:rsidR="0000377C" w:rsidRDefault="0000377C" w:rsidP="0000377C">
      <w:pPr>
        <w:spacing w:line="292" w:lineRule="auto"/>
        <w:rPr>
          <w:sz w:val="24"/>
        </w:rPr>
        <w:sectPr w:rsidR="0000377C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2965"/>
        <w:gridCol w:w="732"/>
        <w:gridCol w:w="1620"/>
        <w:gridCol w:w="1668"/>
        <w:gridCol w:w="1236"/>
        <w:gridCol w:w="1824"/>
      </w:tblGrid>
      <w:tr w:rsidR="0000377C" w:rsidTr="0026239D">
        <w:trPr>
          <w:trHeight w:val="1821"/>
        </w:trPr>
        <w:tc>
          <w:tcPr>
            <w:tcW w:w="504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33.</w:t>
            </w:r>
          </w:p>
        </w:tc>
        <w:tc>
          <w:tcPr>
            <w:tcW w:w="2965" w:type="dxa"/>
          </w:tcPr>
          <w:p w:rsidR="0000377C" w:rsidRDefault="0000377C" w:rsidP="0026239D">
            <w:pPr>
              <w:pStyle w:val="TableParagraph"/>
              <w:spacing w:line="292" w:lineRule="auto"/>
              <w:ind w:right="312"/>
              <w:rPr>
                <w:sz w:val="24"/>
              </w:rPr>
            </w:pPr>
            <w:r>
              <w:rPr>
                <w:sz w:val="24"/>
              </w:rPr>
              <w:t>Проверим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себя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оценим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свои достижения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разделу «Как, откуда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куда?» Презентация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«Моя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семья»</w:t>
            </w:r>
          </w:p>
        </w:tc>
        <w:tc>
          <w:tcPr>
            <w:tcW w:w="732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:rsidR="0000377C" w:rsidRDefault="0000377C" w:rsidP="0026239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00377C" w:rsidRDefault="0000377C" w:rsidP="0026239D">
            <w:pPr>
              <w:pStyle w:val="TableParagraph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00377C" w:rsidRDefault="0000377C" w:rsidP="0026239D">
            <w:pPr>
              <w:pStyle w:val="TableParagraph"/>
              <w:spacing w:line="292" w:lineRule="auto"/>
              <w:ind w:left="77" w:right="384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00377C" w:rsidTr="0026239D">
        <w:trPr>
          <w:trHeight w:val="813"/>
        </w:trPr>
        <w:tc>
          <w:tcPr>
            <w:tcW w:w="504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34.</w:t>
            </w:r>
          </w:p>
        </w:tc>
        <w:tc>
          <w:tcPr>
            <w:tcW w:w="2965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Когда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учиться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интересно?</w:t>
            </w:r>
          </w:p>
        </w:tc>
        <w:tc>
          <w:tcPr>
            <w:tcW w:w="732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00377C" w:rsidRDefault="0000377C" w:rsidP="0026239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00377C" w:rsidRDefault="0000377C" w:rsidP="0026239D">
            <w:pPr>
              <w:pStyle w:val="TableParagraph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00377C" w:rsidRDefault="0000377C" w:rsidP="0026239D">
            <w:pPr>
              <w:pStyle w:val="TableParagraph"/>
              <w:spacing w:line="292" w:lineRule="auto"/>
              <w:ind w:left="77" w:right="30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00377C" w:rsidTr="0026239D">
        <w:trPr>
          <w:trHeight w:val="1149"/>
        </w:trPr>
        <w:tc>
          <w:tcPr>
            <w:tcW w:w="504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35.</w:t>
            </w:r>
          </w:p>
        </w:tc>
        <w:tc>
          <w:tcPr>
            <w:tcW w:w="2965" w:type="dxa"/>
          </w:tcPr>
          <w:p w:rsidR="0000377C" w:rsidRDefault="0000377C" w:rsidP="0026239D">
            <w:pPr>
              <w:pStyle w:val="TableParagraph"/>
              <w:spacing w:line="292" w:lineRule="auto"/>
              <w:ind w:right="224"/>
              <w:rPr>
                <w:sz w:val="24"/>
              </w:rPr>
            </w:pPr>
            <w:r>
              <w:rPr>
                <w:sz w:val="24"/>
              </w:rPr>
              <w:t>Проект «Мой класс и моя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школа».</w:t>
            </w:r>
          </w:p>
        </w:tc>
        <w:tc>
          <w:tcPr>
            <w:tcW w:w="732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00377C" w:rsidRDefault="0000377C" w:rsidP="0026239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00377C" w:rsidRDefault="0000377C" w:rsidP="0026239D">
            <w:pPr>
              <w:pStyle w:val="TableParagraph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00377C" w:rsidRDefault="0000377C" w:rsidP="0026239D">
            <w:pPr>
              <w:pStyle w:val="TableParagraph"/>
              <w:spacing w:line="292" w:lineRule="auto"/>
              <w:ind w:left="77" w:right="306"/>
              <w:rPr>
                <w:sz w:val="24"/>
              </w:rPr>
            </w:pPr>
            <w:r>
              <w:rPr>
                <w:sz w:val="24"/>
              </w:rPr>
              <w:t>Зачет;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00377C" w:rsidTr="0026239D">
        <w:trPr>
          <w:trHeight w:val="477"/>
        </w:trPr>
        <w:tc>
          <w:tcPr>
            <w:tcW w:w="504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36.</w:t>
            </w:r>
          </w:p>
        </w:tc>
        <w:tc>
          <w:tcPr>
            <w:tcW w:w="2965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Когда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придет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суббота?</w:t>
            </w:r>
          </w:p>
        </w:tc>
        <w:tc>
          <w:tcPr>
            <w:tcW w:w="732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00377C" w:rsidRDefault="0000377C" w:rsidP="0026239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00377C" w:rsidRDefault="0000377C" w:rsidP="0026239D">
            <w:pPr>
              <w:pStyle w:val="TableParagraph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00377C" w:rsidRDefault="0000377C" w:rsidP="0026239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00377C" w:rsidTr="0026239D">
        <w:trPr>
          <w:trHeight w:val="477"/>
        </w:trPr>
        <w:tc>
          <w:tcPr>
            <w:tcW w:w="504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37.</w:t>
            </w:r>
          </w:p>
        </w:tc>
        <w:tc>
          <w:tcPr>
            <w:tcW w:w="2965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Когда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наступит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лето?</w:t>
            </w:r>
          </w:p>
        </w:tc>
        <w:tc>
          <w:tcPr>
            <w:tcW w:w="732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00377C" w:rsidRDefault="0000377C" w:rsidP="0026239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00377C" w:rsidRDefault="0000377C" w:rsidP="0026239D">
            <w:pPr>
              <w:pStyle w:val="TableParagraph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00377C" w:rsidRDefault="0000377C" w:rsidP="0026239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00377C" w:rsidRPr="0026239D" w:rsidTr="0026239D">
        <w:trPr>
          <w:trHeight w:val="1821"/>
        </w:trPr>
        <w:tc>
          <w:tcPr>
            <w:tcW w:w="504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38.</w:t>
            </w:r>
          </w:p>
        </w:tc>
        <w:tc>
          <w:tcPr>
            <w:tcW w:w="2965" w:type="dxa"/>
          </w:tcPr>
          <w:p w:rsidR="0000377C" w:rsidRDefault="0000377C" w:rsidP="0026239D">
            <w:pPr>
              <w:pStyle w:val="TableParagraph"/>
              <w:spacing w:line="292" w:lineRule="auto"/>
              <w:ind w:left="136" w:right="101" w:hanging="61"/>
              <w:rPr>
                <w:sz w:val="24"/>
              </w:rPr>
            </w:pPr>
            <w:r>
              <w:rPr>
                <w:sz w:val="24"/>
              </w:rPr>
              <w:t>Где живут белые медведи?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00377C" w:rsidRDefault="0000377C" w:rsidP="0026239D">
            <w:pPr>
              <w:pStyle w:val="TableParagraph"/>
              <w:spacing w:before="0" w:line="292" w:lineRule="auto"/>
              <w:rPr>
                <w:sz w:val="24"/>
              </w:rPr>
            </w:pPr>
            <w:r>
              <w:rPr>
                <w:sz w:val="24"/>
              </w:rPr>
              <w:t>«Определение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Северного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Ледовитого океана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Антарктиды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глобусе».</w:t>
            </w:r>
          </w:p>
        </w:tc>
        <w:tc>
          <w:tcPr>
            <w:tcW w:w="732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00377C" w:rsidRDefault="0000377C" w:rsidP="0026239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00377C" w:rsidRDefault="0000377C" w:rsidP="0026239D">
            <w:pPr>
              <w:pStyle w:val="TableParagraph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00377C" w:rsidRDefault="0000377C" w:rsidP="0026239D">
            <w:pPr>
              <w:pStyle w:val="TableParagraph"/>
              <w:spacing w:line="292" w:lineRule="auto"/>
              <w:ind w:left="77" w:right="63"/>
              <w:rPr>
                <w:sz w:val="24"/>
              </w:rPr>
            </w:pP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использованием</w:t>
            </w:r>
          </w:p>
          <w:p w:rsidR="0000377C" w:rsidRDefault="0000377C" w:rsidP="0026239D">
            <w:pPr>
              <w:pStyle w:val="TableParagraph"/>
              <w:spacing w:before="0" w:line="292" w:lineRule="auto"/>
              <w:ind w:left="77" w:right="347"/>
              <w:rPr>
                <w:sz w:val="24"/>
              </w:rPr>
            </w:pPr>
            <w:r>
              <w:rPr>
                <w:sz w:val="24"/>
              </w:rPr>
              <w:t>«Оценочного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листа»;</w:t>
            </w:r>
          </w:p>
        </w:tc>
      </w:tr>
      <w:tr w:rsidR="0000377C" w:rsidTr="0026239D">
        <w:trPr>
          <w:trHeight w:val="1485"/>
        </w:trPr>
        <w:tc>
          <w:tcPr>
            <w:tcW w:w="504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39.</w:t>
            </w:r>
          </w:p>
        </w:tc>
        <w:tc>
          <w:tcPr>
            <w:tcW w:w="2965" w:type="dxa"/>
          </w:tcPr>
          <w:p w:rsidR="0000377C" w:rsidRDefault="0000377C" w:rsidP="0026239D">
            <w:pPr>
              <w:pStyle w:val="TableParagraph"/>
              <w:spacing w:line="292" w:lineRule="auto"/>
              <w:ind w:right="709"/>
              <w:rPr>
                <w:sz w:val="24"/>
              </w:rPr>
            </w:pPr>
            <w:r>
              <w:rPr>
                <w:sz w:val="24"/>
              </w:rPr>
              <w:t>Где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живут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слоны?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00377C" w:rsidRDefault="0000377C" w:rsidP="0026239D">
            <w:pPr>
              <w:pStyle w:val="TableParagraph"/>
              <w:spacing w:before="0" w:line="292" w:lineRule="auto"/>
              <w:rPr>
                <w:sz w:val="24"/>
              </w:rPr>
            </w:pPr>
            <w:r>
              <w:rPr>
                <w:sz w:val="24"/>
              </w:rPr>
              <w:t>«Определение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жарких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районов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глобусе».</w:t>
            </w:r>
          </w:p>
        </w:tc>
        <w:tc>
          <w:tcPr>
            <w:tcW w:w="732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00377C" w:rsidRDefault="0000377C" w:rsidP="0026239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00377C" w:rsidRDefault="0000377C" w:rsidP="0026239D">
            <w:pPr>
              <w:pStyle w:val="TableParagraph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00377C" w:rsidRDefault="0000377C" w:rsidP="0026239D">
            <w:pPr>
              <w:pStyle w:val="TableParagraph"/>
              <w:spacing w:line="292" w:lineRule="auto"/>
              <w:ind w:left="77" w:right="242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Тестирование;</w:t>
            </w:r>
          </w:p>
        </w:tc>
      </w:tr>
      <w:tr w:rsidR="0000377C" w:rsidTr="0026239D">
        <w:trPr>
          <w:trHeight w:val="813"/>
        </w:trPr>
        <w:tc>
          <w:tcPr>
            <w:tcW w:w="504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40.</w:t>
            </w:r>
          </w:p>
        </w:tc>
        <w:tc>
          <w:tcPr>
            <w:tcW w:w="2965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Где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зимуют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птицы?</w:t>
            </w:r>
          </w:p>
        </w:tc>
        <w:tc>
          <w:tcPr>
            <w:tcW w:w="732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00377C" w:rsidRDefault="0000377C" w:rsidP="0026239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00377C" w:rsidRDefault="0000377C" w:rsidP="0026239D">
            <w:pPr>
              <w:pStyle w:val="TableParagraph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00377C" w:rsidRDefault="0000377C" w:rsidP="0026239D">
            <w:pPr>
              <w:pStyle w:val="TableParagraph"/>
              <w:spacing w:line="292" w:lineRule="auto"/>
              <w:ind w:left="77" w:right="30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00377C" w:rsidRPr="0026239D" w:rsidTr="0026239D">
        <w:trPr>
          <w:trHeight w:val="1485"/>
        </w:trPr>
        <w:tc>
          <w:tcPr>
            <w:tcW w:w="504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41.</w:t>
            </w:r>
          </w:p>
        </w:tc>
        <w:tc>
          <w:tcPr>
            <w:tcW w:w="2965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Когда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появилась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одежда?</w:t>
            </w:r>
          </w:p>
        </w:tc>
        <w:tc>
          <w:tcPr>
            <w:tcW w:w="732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00377C" w:rsidRDefault="0000377C" w:rsidP="0026239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00377C" w:rsidRDefault="0000377C" w:rsidP="0026239D">
            <w:pPr>
              <w:pStyle w:val="TableParagraph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00377C" w:rsidRDefault="0000377C" w:rsidP="0026239D">
            <w:pPr>
              <w:pStyle w:val="TableParagraph"/>
              <w:spacing w:line="292" w:lineRule="auto"/>
              <w:ind w:left="77" w:right="63"/>
              <w:rPr>
                <w:sz w:val="24"/>
              </w:rPr>
            </w:pP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использованием</w:t>
            </w:r>
          </w:p>
          <w:p w:rsidR="0000377C" w:rsidRDefault="0000377C" w:rsidP="0026239D">
            <w:pPr>
              <w:pStyle w:val="TableParagraph"/>
              <w:spacing w:before="0" w:line="292" w:lineRule="auto"/>
              <w:ind w:left="77" w:right="347"/>
              <w:rPr>
                <w:sz w:val="24"/>
              </w:rPr>
            </w:pPr>
            <w:r>
              <w:rPr>
                <w:sz w:val="24"/>
              </w:rPr>
              <w:t>«Оценочного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листа»;</w:t>
            </w:r>
          </w:p>
        </w:tc>
      </w:tr>
      <w:tr w:rsidR="0000377C" w:rsidTr="0026239D">
        <w:trPr>
          <w:trHeight w:val="813"/>
        </w:trPr>
        <w:tc>
          <w:tcPr>
            <w:tcW w:w="504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42.</w:t>
            </w:r>
          </w:p>
        </w:tc>
        <w:tc>
          <w:tcPr>
            <w:tcW w:w="2965" w:type="dxa"/>
          </w:tcPr>
          <w:p w:rsidR="0000377C" w:rsidRDefault="0000377C" w:rsidP="0026239D">
            <w:pPr>
              <w:pStyle w:val="TableParagraph"/>
              <w:spacing w:line="292" w:lineRule="auto"/>
              <w:ind w:right="1246"/>
              <w:rPr>
                <w:sz w:val="24"/>
              </w:rPr>
            </w:pPr>
            <w:r>
              <w:rPr>
                <w:sz w:val="24"/>
              </w:rPr>
              <w:t>Когда изобрели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велосипед?</w:t>
            </w:r>
          </w:p>
        </w:tc>
        <w:tc>
          <w:tcPr>
            <w:tcW w:w="732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00377C" w:rsidRDefault="0000377C" w:rsidP="0026239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00377C" w:rsidRDefault="0000377C" w:rsidP="0026239D">
            <w:pPr>
              <w:pStyle w:val="TableParagraph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00377C" w:rsidRDefault="0000377C" w:rsidP="0026239D">
            <w:pPr>
              <w:pStyle w:val="TableParagraph"/>
              <w:spacing w:line="292" w:lineRule="auto"/>
              <w:ind w:left="77" w:right="30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00377C" w:rsidRPr="0026239D" w:rsidTr="0026239D">
        <w:trPr>
          <w:trHeight w:val="1485"/>
        </w:trPr>
        <w:tc>
          <w:tcPr>
            <w:tcW w:w="504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43.</w:t>
            </w:r>
          </w:p>
        </w:tc>
        <w:tc>
          <w:tcPr>
            <w:tcW w:w="2965" w:type="dxa"/>
          </w:tcPr>
          <w:p w:rsidR="0000377C" w:rsidRDefault="0000377C" w:rsidP="0026239D">
            <w:pPr>
              <w:pStyle w:val="TableParagraph"/>
              <w:spacing w:line="292" w:lineRule="auto"/>
              <w:ind w:right="1108"/>
              <w:rPr>
                <w:sz w:val="24"/>
              </w:rPr>
            </w:pPr>
            <w:r>
              <w:rPr>
                <w:sz w:val="24"/>
              </w:rPr>
              <w:t>Когда мы станем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взрослыми?</w:t>
            </w:r>
          </w:p>
        </w:tc>
        <w:tc>
          <w:tcPr>
            <w:tcW w:w="732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00377C" w:rsidRDefault="0000377C" w:rsidP="0026239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00377C" w:rsidRDefault="0000377C" w:rsidP="0026239D">
            <w:pPr>
              <w:pStyle w:val="TableParagraph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00377C" w:rsidRDefault="0000377C" w:rsidP="0026239D">
            <w:pPr>
              <w:pStyle w:val="TableParagraph"/>
              <w:spacing w:line="292" w:lineRule="auto"/>
              <w:ind w:left="77" w:right="63"/>
              <w:rPr>
                <w:sz w:val="24"/>
              </w:rPr>
            </w:pP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использованием</w:t>
            </w:r>
          </w:p>
          <w:p w:rsidR="0000377C" w:rsidRDefault="0000377C" w:rsidP="0026239D">
            <w:pPr>
              <w:pStyle w:val="TableParagraph"/>
              <w:spacing w:before="0" w:line="292" w:lineRule="auto"/>
              <w:ind w:left="77" w:right="347"/>
              <w:rPr>
                <w:sz w:val="24"/>
              </w:rPr>
            </w:pPr>
            <w:r>
              <w:rPr>
                <w:sz w:val="24"/>
              </w:rPr>
              <w:t>«Оценочного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листа»;</w:t>
            </w:r>
          </w:p>
        </w:tc>
      </w:tr>
      <w:tr w:rsidR="0000377C" w:rsidTr="0026239D">
        <w:trPr>
          <w:trHeight w:val="1821"/>
        </w:trPr>
        <w:tc>
          <w:tcPr>
            <w:tcW w:w="504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44.</w:t>
            </w:r>
          </w:p>
        </w:tc>
        <w:tc>
          <w:tcPr>
            <w:tcW w:w="2965" w:type="dxa"/>
          </w:tcPr>
          <w:p w:rsidR="0000377C" w:rsidRDefault="0000377C" w:rsidP="0026239D">
            <w:pPr>
              <w:pStyle w:val="TableParagraph"/>
              <w:spacing w:line="292" w:lineRule="auto"/>
              <w:ind w:right="40" w:firstLine="120"/>
              <w:rPr>
                <w:sz w:val="24"/>
              </w:rPr>
            </w:pPr>
            <w:r>
              <w:rPr>
                <w:sz w:val="24"/>
              </w:rPr>
              <w:t>Проверим себя и оценим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свои достижения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разделу «Где и когда?»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Презентация проекта «Мой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моя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школа»</w:t>
            </w:r>
          </w:p>
        </w:tc>
        <w:tc>
          <w:tcPr>
            <w:tcW w:w="732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:rsidR="0000377C" w:rsidRDefault="0000377C" w:rsidP="0026239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00377C" w:rsidRDefault="0000377C" w:rsidP="0026239D">
            <w:pPr>
              <w:pStyle w:val="TableParagraph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00377C" w:rsidRDefault="0000377C" w:rsidP="0026239D">
            <w:pPr>
              <w:pStyle w:val="TableParagraph"/>
              <w:spacing w:line="292" w:lineRule="auto"/>
              <w:ind w:left="77" w:right="384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00377C" w:rsidTr="0026239D">
        <w:trPr>
          <w:trHeight w:val="813"/>
        </w:trPr>
        <w:tc>
          <w:tcPr>
            <w:tcW w:w="504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45.</w:t>
            </w:r>
          </w:p>
        </w:tc>
        <w:tc>
          <w:tcPr>
            <w:tcW w:w="2965" w:type="dxa"/>
          </w:tcPr>
          <w:p w:rsidR="0000377C" w:rsidRDefault="0000377C" w:rsidP="0026239D">
            <w:pPr>
              <w:pStyle w:val="TableParagraph"/>
              <w:spacing w:line="292" w:lineRule="auto"/>
              <w:ind w:right="412"/>
              <w:rPr>
                <w:sz w:val="24"/>
              </w:rPr>
            </w:pPr>
            <w:r>
              <w:rPr>
                <w:sz w:val="24"/>
              </w:rPr>
              <w:t>Почему Солнце светит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днём,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звёзды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ночью?</w:t>
            </w:r>
          </w:p>
        </w:tc>
        <w:tc>
          <w:tcPr>
            <w:tcW w:w="732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00377C" w:rsidRDefault="0000377C" w:rsidP="0026239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00377C" w:rsidRDefault="0000377C" w:rsidP="0026239D">
            <w:pPr>
              <w:pStyle w:val="TableParagraph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00377C" w:rsidRDefault="0000377C" w:rsidP="0026239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</w:tbl>
    <w:p w:rsidR="0000377C" w:rsidRDefault="0000377C" w:rsidP="0000377C">
      <w:pPr>
        <w:rPr>
          <w:sz w:val="24"/>
        </w:rPr>
        <w:sectPr w:rsidR="0000377C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2965"/>
        <w:gridCol w:w="732"/>
        <w:gridCol w:w="1620"/>
        <w:gridCol w:w="1668"/>
        <w:gridCol w:w="1236"/>
        <w:gridCol w:w="1824"/>
      </w:tblGrid>
      <w:tr w:rsidR="0000377C" w:rsidRPr="0026239D" w:rsidTr="0026239D">
        <w:trPr>
          <w:trHeight w:val="1485"/>
        </w:trPr>
        <w:tc>
          <w:tcPr>
            <w:tcW w:w="504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46.</w:t>
            </w:r>
          </w:p>
        </w:tc>
        <w:tc>
          <w:tcPr>
            <w:tcW w:w="2965" w:type="dxa"/>
          </w:tcPr>
          <w:p w:rsidR="0000377C" w:rsidRDefault="0000377C" w:rsidP="0026239D">
            <w:pPr>
              <w:pStyle w:val="TableParagraph"/>
              <w:spacing w:line="292" w:lineRule="auto"/>
              <w:ind w:right="709"/>
              <w:rPr>
                <w:sz w:val="24"/>
              </w:rPr>
            </w:pPr>
            <w:r>
              <w:rPr>
                <w:sz w:val="24"/>
              </w:rPr>
              <w:t>Почему Луна бывает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разной?</w:t>
            </w:r>
          </w:p>
        </w:tc>
        <w:tc>
          <w:tcPr>
            <w:tcW w:w="732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00377C" w:rsidRDefault="0000377C" w:rsidP="0026239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00377C" w:rsidRDefault="0000377C" w:rsidP="0026239D">
            <w:pPr>
              <w:pStyle w:val="TableParagraph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00377C" w:rsidRDefault="0000377C" w:rsidP="0026239D">
            <w:pPr>
              <w:pStyle w:val="TableParagraph"/>
              <w:spacing w:line="292" w:lineRule="auto"/>
              <w:ind w:left="77" w:right="63"/>
              <w:rPr>
                <w:sz w:val="24"/>
              </w:rPr>
            </w:pP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использованием</w:t>
            </w:r>
          </w:p>
          <w:p w:rsidR="0000377C" w:rsidRDefault="0000377C" w:rsidP="0026239D">
            <w:pPr>
              <w:pStyle w:val="TableParagraph"/>
              <w:spacing w:before="0" w:line="292" w:lineRule="auto"/>
              <w:ind w:left="77" w:right="347"/>
              <w:rPr>
                <w:sz w:val="24"/>
              </w:rPr>
            </w:pPr>
            <w:r>
              <w:rPr>
                <w:sz w:val="24"/>
              </w:rPr>
              <w:t>«Оценочного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листа»;</w:t>
            </w:r>
          </w:p>
        </w:tc>
      </w:tr>
      <w:tr w:rsidR="0000377C" w:rsidTr="0026239D">
        <w:trPr>
          <w:trHeight w:val="813"/>
        </w:trPr>
        <w:tc>
          <w:tcPr>
            <w:tcW w:w="504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47.</w:t>
            </w:r>
          </w:p>
        </w:tc>
        <w:tc>
          <w:tcPr>
            <w:tcW w:w="2965" w:type="dxa"/>
          </w:tcPr>
          <w:p w:rsidR="0000377C" w:rsidRDefault="0000377C" w:rsidP="0026239D">
            <w:pPr>
              <w:pStyle w:val="TableParagraph"/>
              <w:spacing w:line="292" w:lineRule="auto"/>
              <w:ind w:right="138"/>
              <w:rPr>
                <w:sz w:val="24"/>
              </w:rPr>
            </w:pPr>
            <w:r>
              <w:rPr>
                <w:sz w:val="24"/>
              </w:rPr>
              <w:t>Почему идет дождь и дует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ветер?</w:t>
            </w:r>
          </w:p>
        </w:tc>
        <w:tc>
          <w:tcPr>
            <w:tcW w:w="732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00377C" w:rsidRDefault="0000377C" w:rsidP="0026239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00377C" w:rsidRDefault="0000377C" w:rsidP="0026239D">
            <w:pPr>
              <w:pStyle w:val="TableParagraph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00377C" w:rsidRDefault="0000377C" w:rsidP="0026239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00377C" w:rsidRPr="0026239D" w:rsidTr="0026239D">
        <w:trPr>
          <w:trHeight w:val="1485"/>
        </w:trPr>
        <w:tc>
          <w:tcPr>
            <w:tcW w:w="504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48.</w:t>
            </w:r>
          </w:p>
        </w:tc>
        <w:tc>
          <w:tcPr>
            <w:tcW w:w="2965" w:type="dxa"/>
          </w:tcPr>
          <w:p w:rsidR="0000377C" w:rsidRDefault="0000377C" w:rsidP="0026239D">
            <w:pPr>
              <w:pStyle w:val="TableParagraph"/>
              <w:spacing w:line="292" w:lineRule="auto"/>
              <w:ind w:right="465"/>
              <w:rPr>
                <w:sz w:val="24"/>
              </w:rPr>
            </w:pPr>
            <w:r>
              <w:rPr>
                <w:sz w:val="24"/>
              </w:rPr>
              <w:t>Почему звенит звонок?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00377C" w:rsidRDefault="0000377C" w:rsidP="0026239D">
            <w:pPr>
              <w:pStyle w:val="TableParagraph"/>
              <w:spacing w:before="0" w:line="292" w:lineRule="auto"/>
              <w:ind w:right="338"/>
              <w:rPr>
                <w:sz w:val="24"/>
              </w:rPr>
            </w:pPr>
            <w:r>
              <w:rPr>
                <w:sz w:val="24"/>
              </w:rPr>
              <w:t>«Опыты по передаче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возникновению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звуков».</w:t>
            </w:r>
          </w:p>
        </w:tc>
        <w:tc>
          <w:tcPr>
            <w:tcW w:w="732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00377C" w:rsidRDefault="0000377C" w:rsidP="0026239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00377C" w:rsidRDefault="0000377C" w:rsidP="0026239D">
            <w:pPr>
              <w:pStyle w:val="TableParagraph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00377C" w:rsidRDefault="0000377C" w:rsidP="0026239D">
            <w:pPr>
              <w:pStyle w:val="TableParagraph"/>
              <w:spacing w:line="292" w:lineRule="auto"/>
              <w:ind w:left="77" w:right="63"/>
              <w:rPr>
                <w:sz w:val="24"/>
              </w:rPr>
            </w:pP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использованием</w:t>
            </w:r>
          </w:p>
          <w:p w:rsidR="0000377C" w:rsidRDefault="0000377C" w:rsidP="0026239D">
            <w:pPr>
              <w:pStyle w:val="TableParagraph"/>
              <w:spacing w:before="0" w:line="292" w:lineRule="auto"/>
              <w:ind w:left="77" w:right="347"/>
              <w:rPr>
                <w:sz w:val="24"/>
              </w:rPr>
            </w:pPr>
            <w:r>
              <w:rPr>
                <w:sz w:val="24"/>
              </w:rPr>
              <w:t>«Оценочного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листа»;</w:t>
            </w:r>
          </w:p>
        </w:tc>
      </w:tr>
      <w:tr w:rsidR="0000377C" w:rsidTr="0026239D">
        <w:trPr>
          <w:trHeight w:val="813"/>
        </w:trPr>
        <w:tc>
          <w:tcPr>
            <w:tcW w:w="504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49.</w:t>
            </w:r>
          </w:p>
        </w:tc>
        <w:tc>
          <w:tcPr>
            <w:tcW w:w="2965" w:type="dxa"/>
          </w:tcPr>
          <w:p w:rsidR="0000377C" w:rsidRDefault="0000377C" w:rsidP="0026239D">
            <w:pPr>
              <w:pStyle w:val="TableParagraph"/>
              <w:spacing w:line="292" w:lineRule="auto"/>
              <w:ind w:right="1327"/>
              <w:rPr>
                <w:sz w:val="24"/>
              </w:rPr>
            </w:pPr>
            <w:r>
              <w:rPr>
                <w:sz w:val="24"/>
              </w:rPr>
              <w:t>Почему радуга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разноцветная?</w:t>
            </w:r>
          </w:p>
        </w:tc>
        <w:tc>
          <w:tcPr>
            <w:tcW w:w="732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00377C" w:rsidRDefault="0000377C" w:rsidP="0026239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00377C" w:rsidRDefault="0000377C" w:rsidP="0026239D">
            <w:pPr>
              <w:pStyle w:val="TableParagraph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00377C" w:rsidRDefault="0000377C" w:rsidP="0026239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00377C" w:rsidTr="0026239D">
        <w:trPr>
          <w:trHeight w:val="2157"/>
        </w:trPr>
        <w:tc>
          <w:tcPr>
            <w:tcW w:w="504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50.</w:t>
            </w:r>
          </w:p>
        </w:tc>
        <w:tc>
          <w:tcPr>
            <w:tcW w:w="2965" w:type="dxa"/>
          </w:tcPr>
          <w:p w:rsidR="0000377C" w:rsidRDefault="0000377C" w:rsidP="0026239D">
            <w:pPr>
              <w:pStyle w:val="TableParagraph"/>
              <w:spacing w:line="292" w:lineRule="auto"/>
              <w:ind w:right="189"/>
              <w:rPr>
                <w:sz w:val="24"/>
              </w:rPr>
            </w:pPr>
            <w:r>
              <w:rPr>
                <w:sz w:val="24"/>
              </w:rPr>
              <w:t>Почему мы любим кошек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собак? 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 «Уход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домашними животными».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 «Мои домашние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питомцы»</w:t>
            </w:r>
          </w:p>
        </w:tc>
        <w:tc>
          <w:tcPr>
            <w:tcW w:w="732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:rsidR="0000377C" w:rsidRDefault="0000377C" w:rsidP="0026239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00377C" w:rsidRDefault="0000377C" w:rsidP="0026239D">
            <w:pPr>
              <w:pStyle w:val="TableParagraph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00377C" w:rsidRDefault="0000377C" w:rsidP="0026239D">
            <w:pPr>
              <w:pStyle w:val="TableParagraph"/>
              <w:spacing w:line="292" w:lineRule="auto"/>
              <w:ind w:left="77" w:right="30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00377C" w:rsidTr="0026239D">
        <w:trPr>
          <w:trHeight w:val="813"/>
        </w:trPr>
        <w:tc>
          <w:tcPr>
            <w:tcW w:w="504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51.</w:t>
            </w:r>
          </w:p>
        </w:tc>
        <w:tc>
          <w:tcPr>
            <w:tcW w:w="2965" w:type="dxa"/>
          </w:tcPr>
          <w:p w:rsidR="0000377C" w:rsidRDefault="0000377C" w:rsidP="0026239D">
            <w:pPr>
              <w:pStyle w:val="TableParagraph"/>
              <w:spacing w:line="292" w:lineRule="auto"/>
              <w:ind w:right="96"/>
              <w:rPr>
                <w:sz w:val="24"/>
              </w:rPr>
            </w:pPr>
            <w:r>
              <w:rPr>
                <w:sz w:val="24"/>
              </w:rPr>
              <w:t>Почему мы не будем рвать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цветы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ловить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бабочек?</w:t>
            </w:r>
          </w:p>
        </w:tc>
        <w:tc>
          <w:tcPr>
            <w:tcW w:w="732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00377C" w:rsidRDefault="0000377C" w:rsidP="0026239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00377C" w:rsidRDefault="0000377C" w:rsidP="0026239D">
            <w:pPr>
              <w:pStyle w:val="TableParagraph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00377C" w:rsidRDefault="0000377C" w:rsidP="0026239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Тестирование;</w:t>
            </w:r>
          </w:p>
        </w:tc>
      </w:tr>
      <w:tr w:rsidR="0000377C" w:rsidTr="0026239D">
        <w:trPr>
          <w:trHeight w:val="813"/>
        </w:trPr>
        <w:tc>
          <w:tcPr>
            <w:tcW w:w="504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52.</w:t>
            </w:r>
          </w:p>
        </w:tc>
        <w:tc>
          <w:tcPr>
            <w:tcW w:w="2965" w:type="dxa"/>
          </w:tcPr>
          <w:p w:rsidR="0000377C" w:rsidRDefault="0000377C" w:rsidP="0026239D">
            <w:pPr>
              <w:pStyle w:val="TableParagraph"/>
              <w:spacing w:line="292" w:lineRule="auto"/>
              <w:ind w:right="319"/>
              <w:rPr>
                <w:sz w:val="24"/>
              </w:rPr>
            </w:pPr>
            <w:r>
              <w:rPr>
                <w:sz w:val="24"/>
              </w:rPr>
              <w:t>Почему в лесу мы будем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соблюдать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тишину?</w:t>
            </w:r>
          </w:p>
        </w:tc>
        <w:tc>
          <w:tcPr>
            <w:tcW w:w="732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00377C" w:rsidRDefault="0000377C" w:rsidP="0026239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00377C" w:rsidRDefault="0000377C" w:rsidP="0026239D">
            <w:pPr>
              <w:pStyle w:val="TableParagraph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00377C" w:rsidRDefault="0000377C" w:rsidP="0026239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00377C" w:rsidTr="0026239D">
        <w:trPr>
          <w:trHeight w:val="477"/>
        </w:trPr>
        <w:tc>
          <w:tcPr>
            <w:tcW w:w="504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53.</w:t>
            </w:r>
          </w:p>
        </w:tc>
        <w:tc>
          <w:tcPr>
            <w:tcW w:w="2965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Зачем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ночью?</w:t>
            </w:r>
          </w:p>
        </w:tc>
        <w:tc>
          <w:tcPr>
            <w:tcW w:w="732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00377C" w:rsidRDefault="0000377C" w:rsidP="0026239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00377C" w:rsidRDefault="0000377C" w:rsidP="0026239D">
            <w:pPr>
              <w:pStyle w:val="TableParagraph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00377C" w:rsidRDefault="0000377C" w:rsidP="0026239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Зачет;</w:t>
            </w:r>
          </w:p>
        </w:tc>
      </w:tr>
      <w:tr w:rsidR="0000377C" w:rsidTr="0026239D">
        <w:trPr>
          <w:trHeight w:val="813"/>
        </w:trPr>
        <w:tc>
          <w:tcPr>
            <w:tcW w:w="504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54.</w:t>
            </w:r>
          </w:p>
        </w:tc>
        <w:tc>
          <w:tcPr>
            <w:tcW w:w="2965" w:type="dxa"/>
          </w:tcPr>
          <w:p w:rsidR="0000377C" w:rsidRDefault="0000377C" w:rsidP="0026239D">
            <w:pPr>
              <w:pStyle w:val="TableParagraph"/>
              <w:spacing w:line="292" w:lineRule="auto"/>
              <w:ind w:right="172"/>
              <w:rPr>
                <w:sz w:val="24"/>
              </w:rPr>
            </w:pPr>
            <w:r>
              <w:rPr>
                <w:sz w:val="24"/>
              </w:rPr>
              <w:t>Почему нужно есть много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овощей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фруктов?</w:t>
            </w:r>
          </w:p>
        </w:tc>
        <w:tc>
          <w:tcPr>
            <w:tcW w:w="732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00377C" w:rsidRDefault="0000377C" w:rsidP="0026239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00377C" w:rsidRDefault="0000377C" w:rsidP="0026239D">
            <w:pPr>
              <w:pStyle w:val="TableParagraph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00377C" w:rsidRDefault="0000377C" w:rsidP="0026239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Тестирование;</w:t>
            </w:r>
          </w:p>
        </w:tc>
      </w:tr>
      <w:tr w:rsidR="0000377C" w:rsidTr="0026239D">
        <w:trPr>
          <w:trHeight w:val="1485"/>
        </w:trPr>
        <w:tc>
          <w:tcPr>
            <w:tcW w:w="504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55.</w:t>
            </w:r>
          </w:p>
        </w:tc>
        <w:tc>
          <w:tcPr>
            <w:tcW w:w="2965" w:type="dxa"/>
          </w:tcPr>
          <w:p w:rsidR="0000377C" w:rsidRDefault="0000377C" w:rsidP="0026239D">
            <w:pPr>
              <w:pStyle w:val="TableParagraph"/>
              <w:spacing w:line="292" w:lineRule="auto"/>
              <w:ind w:right="206"/>
              <w:rPr>
                <w:sz w:val="24"/>
              </w:rPr>
            </w:pPr>
            <w:r>
              <w:rPr>
                <w:sz w:val="24"/>
              </w:rPr>
              <w:t>Почему нужно мыть руки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чистить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зубы?</w:t>
            </w:r>
          </w:p>
          <w:p w:rsidR="0000377C" w:rsidRDefault="0000377C" w:rsidP="0026239D">
            <w:pPr>
              <w:pStyle w:val="TableParagraph"/>
              <w:spacing w:before="0" w:line="275" w:lineRule="exact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00377C" w:rsidRDefault="0000377C" w:rsidP="0026239D">
            <w:pPr>
              <w:pStyle w:val="TableParagraph"/>
              <w:spacing w:before="60"/>
              <w:rPr>
                <w:sz w:val="24"/>
              </w:rPr>
            </w:pPr>
            <w:r>
              <w:rPr>
                <w:sz w:val="24"/>
              </w:rPr>
              <w:t>«Правила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гигиены».</w:t>
            </w:r>
          </w:p>
        </w:tc>
        <w:tc>
          <w:tcPr>
            <w:tcW w:w="732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00377C" w:rsidRDefault="0000377C" w:rsidP="0026239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00377C" w:rsidRDefault="0000377C" w:rsidP="0026239D">
            <w:pPr>
              <w:pStyle w:val="TableParagraph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00377C" w:rsidRDefault="0000377C" w:rsidP="0026239D">
            <w:pPr>
              <w:pStyle w:val="TableParagraph"/>
              <w:spacing w:line="292" w:lineRule="auto"/>
              <w:ind w:left="77" w:right="30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00377C" w:rsidRPr="0026239D" w:rsidTr="0026239D">
        <w:trPr>
          <w:trHeight w:val="1485"/>
        </w:trPr>
        <w:tc>
          <w:tcPr>
            <w:tcW w:w="504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56.</w:t>
            </w:r>
          </w:p>
        </w:tc>
        <w:tc>
          <w:tcPr>
            <w:tcW w:w="2965" w:type="dxa"/>
          </w:tcPr>
          <w:p w:rsidR="0000377C" w:rsidRDefault="0000377C" w:rsidP="0026239D">
            <w:pPr>
              <w:pStyle w:val="TableParagraph"/>
              <w:spacing w:line="292" w:lineRule="auto"/>
              <w:ind w:right="727"/>
              <w:rPr>
                <w:sz w:val="24"/>
              </w:rPr>
            </w:pPr>
            <w:r>
              <w:rPr>
                <w:sz w:val="24"/>
              </w:rPr>
              <w:t>Зачем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телефон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телевизор?</w:t>
            </w:r>
          </w:p>
        </w:tc>
        <w:tc>
          <w:tcPr>
            <w:tcW w:w="732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00377C" w:rsidRDefault="0000377C" w:rsidP="0026239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00377C" w:rsidRDefault="0000377C" w:rsidP="0026239D">
            <w:pPr>
              <w:pStyle w:val="TableParagraph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00377C" w:rsidRDefault="0000377C" w:rsidP="0026239D">
            <w:pPr>
              <w:pStyle w:val="TableParagraph"/>
              <w:spacing w:line="292" w:lineRule="auto"/>
              <w:ind w:left="77" w:right="63"/>
              <w:rPr>
                <w:sz w:val="24"/>
              </w:rPr>
            </w:pP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использованием</w:t>
            </w:r>
          </w:p>
          <w:p w:rsidR="0000377C" w:rsidRDefault="0000377C" w:rsidP="0026239D">
            <w:pPr>
              <w:pStyle w:val="TableParagraph"/>
              <w:spacing w:before="0" w:line="292" w:lineRule="auto"/>
              <w:ind w:left="77" w:right="347"/>
              <w:rPr>
                <w:sz w:val="24"/>
              </w:rPr>
            </w:pPr>
            <w:r>
              <w:rPr>
                <w:sz w:val="24"/>
              </w:rPr>
              <w:t>«Оценочного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листа»;</w:t>
            </w:r>
          </w:p>
        </w:tc>
      </w:tr>
      <w:tr w:rsidR="0000377C" w:rsidTr="0026239D">
        <w:trPr>
          <w:trHeight w:val="813"/>
        </w:trPr>
        <w:tc>
          <w:tcPr>
            <w:tcW w:w="504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57.</w:t>
            </w:r>
          </w:p>
        </w:tc>
        <w:tc>
          <w:tcPr>
            <w:tcW w:w="2965" w:type="dxa"/>
          </w:tcPr>
          <w:p w:rsidR="0000377C" w:rsidRDefault="0000377C" w:rsidP="0026239D">
            <w:pPr>
              <w:pStyle w:val="TableParagraph"/>
              <w:spacing w:line="292" w:lineRule="auto"/>
              <w:ind w:right="96"/>
              <w:rPr>
                <w:sz w:val="24"/>
              </w:rPr>
            </w:pPr>
            <w:bookmarkStart w:id="0" w:name="bookmark514"/>
            <w:r w:rsidRPr="009D57C2">
              <w:rPr>
                <w:b/>
                <w:bCs/>
                <w:color w:val="000000"/>
              </w:rPr>
              <w:t>Зачем нужны автомобили?</w:t>
            </w:r>
            <w:bookmarkEnd w:id="0"/>
          </w:p>
        </w:tc>
        <w:tc>
          <w:tcPr>
            <w:tcW w:w="732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00377C" w:rsidRDefault="0000377C" w:rsidP="0026239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00377C" w:rsidRDefault="0000377C" w:rsidP="0026239D">
            <w:pPr>
              <w:pStyle w:val="TableParagraph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00377C" w:rsidRDefault="0000377C" w:rsidP="0026239D">
            <w:pPr>
              <w:pStyle w:val="TableParagraph"/>
              <w:spacing w:line="292" w:lineRule="auto"/>
              <w:ind w:left="77" w:right="30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00377C" w:rsidTr="0026239D">
        <w:trPr>
          <w:trHeight w:val="1821"/>
        </w:trPr>
        <w:tc>
          <w:tcPr>
            <w:tcW w:w="504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58.</w:t>
            </w:r>
          </w:p>
        </w:tc>
        <w:tc>
          <w:tcPr>
            <w:tcW w:w="2965" w:type="dxa"/>
          </w:tcPr>
          <w:p w:rsidR="0000377C" w:rsidRDefault="0000377C" w:rsidP="0026239D">
            <w:pPr>
              <w:pStyle w:val="TableParagraph"/>
              <w:spacing w:line="292" w:lineRule="auto"/>
              <w:ind w:right="319"/>
              <w:rPr>
                <w:sz w:val="24"/>
              </w:rPr>
            </w:pPr>
            <w:r w:rsidRPr="009D57C2">
              <w:rPr>
                <w:b/>
                <w:bCs/>
                <w:color w:val="000000"/>
              </w:rPr>
              <w:t>Зачем нужны поезда?</w:t>
            </w:r>
          </w:p>
        </w:tc>
        <w:tc>
          <w:tcPr>
            <w:tcW w:w="732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00377C" w:rsidRDefault="0000377C" w:rsidP="0026239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00377C" w:rsidRDefault="0000377C" w:rsidP="0026239D">
            <w:pPr>
              <w:pStyle w:val="TableParagraph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00377C" w:rsidRDefault="0000377C" w:rsidP="0026239D">
            <w:pPr>
              <w:pStyle w:val="TableParagraph"/>
              <w:spacing w:line="292" w:lineRule="auto"/>
              <w:ind w:left="77" w:right="63"/>
              <w:rPr>
                <w:sz w:val="24"/>
              </w:rPr>
            </w:pP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использованием</w:t>
            </w:r>
          </w:p>
          <w:p w:rsidR="0000377C" w:rsidRDefault="0000377C" w:rsidP="0026239D">
            <w:pPr>
              <w:pStyle w:val="TableParagraph"/>
              <w:spacing w:before="0" w:line="292" w:lineRule="auto"/>
              <w:ind w:left="77" w:right="347"/>
              <w:rPr>
                <w:sz w:val="24"/>
              </w:rPr>
            </w:pPr>
            <w:r>
              <w:rPr>
                <w:sz w:val="24"/>
              </w:rPr>
              <w:t>«Оценочного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листа»;</w:t>
            </w:r>
          </w:p>
          <w:p w:rsidR="0000377C" w:rsidRDefault="0000377C" w:rsidP="0026239D">
            <w:pPr>
              <w:pStyle w:val="TableParagraph"/>
              <w:spacing w:before="0" w:line="275" w:lineRule="exact"/>
              <w:ind w:left="77"/>
              <w:rPr>
                <w:sz w:val="24"/>
              </w:rPr>
            </w:pPr>
            <w:r>
              <w:rPr>
                <w:sz w:val="24"/>
              </w:rPr>
              <w:t>ВПР;</w:t>
            </w:r>
          </w:p>
        </w:tc>
      </w:tr>
    </w:tbl>
    <w:p w:rsidR="0000377C" w:rsidRDefault="0000377C" w:rsidP="0000377C">
      <w:pPr>
        <w:spacing w:line="275" w:lineRule="exact"/>
        <w:rPr>
          <w:sz w:val="24"/>
        </w:rPr>
        <w:sectPr w:rsidR="0000377C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2965"/>
        <w:gridCol w:w="732"/>
        <w:gridCol w:w="1620"/>
        <w:gridCol w:w="1668"/>
        <w:gridCol w:w="1236"/>
        <w:gridCol w:w="1824"/>
      </w:tblGrid>
      <w:tr w:rsidR="0000377C" w:rsidRPr="0026239D" w:rsidTr="0026239D">
        <w:trPr>
          <w:trHeight w:val="2157"/>
        </w:trPr>
        <w:tc>
          <w:tcPr>
            <w:tcW w:w="504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59.</w:t>
            </w:r>
          </w:p>
        </w:tc>
        <w:tc>
          <w:tcPr>
            <w:tcW w:w="2965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bookmarkStart w:id="1" w:name="bookmark531"/>
            <w:r w:rsidRPr="009D57C2">
              <w:rPr>
                <w:b/>
                <w:bCs/>
                <w:color w:val="000000"/>
              </w:rPr>
              <w:t>Зачем строят корабли?</w:t>
            </w:r>
            <w:bookmarkEnd w:id="1"/>
          </w:p>
        </w:tc>
        <w:tc>
          <w:tcPr>
            <w:tcW w:w="732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00377C" w:rsidRDefault="0000377C" w:rsidP="0026239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00377C" w:rsidRDefault="0000377C" w:rsidP="0026239D">
            <w:pPr>
              <w:pStyle w:val="TableParagraph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00377C" w:rsidRDefault="0000377C" w:rsidP="0026239D">
            <w:pPr>
              <w:pStyle w:val="TableParagraph"/>
              <w:spacing w:line="292" w:lineRule="auto"/>
              <w:ind w:left="77" w:right="63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"Оценочного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листа";</w:t>
            </w:r>
          </w:p>
        </w:tc>
      </w:tr>
      <w:tr w:rsidR="0000377C" w:rsidTr="0026239D">
        <w:trPr>
          <w:trHeight w:val="813"/>
        </w:trPr>
        <w:tc>
          <w:tcPr>
            <w:tcW w:w="504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60.</w:t>
            </w:r>
          </w:p>
        </w:tc>
        <w:tc>
          <w:tcPr>
            <w:tcW w:w="2965" w:type="dxa"/>
          </w:tcPr>
          <w:p w:rsidR="0000377C" w:rsidRDefault="0000377C" w:rsidP="0026239D">
            <w:pPr>
              <w:pStyle w:val="TableParagraph"/>
              <w:spacing w:line="292" w:lineRule="auto"/>
              <w:ind w:right="172"/>
              <w:rPr>
                <w:sz w:val="24"/>
              </w:rPr>
            </w:pPr>
            <w:r w:rsidRPr="009D57C2">
              <w:rPr>
                <w:b/>
                <w:bCs/>
                <w:color w:val="000000"/>
              </w:rPr>
              <w:t> </w:t>
            </w:r>
            <w:bookmarkStart w:id="2" w:name="bookmark540"/>
            <w:r w:rsidRPr="009D57C2">
              <w:rPr>
                <w:b/>
                <w:bCs/>
                <w:color w:val="000000"/>
              </w:rPr>
              <w:t>Зачем строят самолёты?</w:t>
            </w:r>
            <w:bookmarkEnd w:id="2"/>
          </w:p>
        </w:tc>
        <w:tc>
          <w:tcPr>
            <w:tcW w:w="732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00377C" w:rsidRDefault="0000377C" w:rsidP="0026239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00377C" w:rsidRDefault="0000377C" w:rsidP="0026239D">
            <w:pPr>
              <w:pStyle w:val="TableParagraph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00377C" w:rsidRDefault="0000377C" w:rsidP="0026239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Тестирование;</w:t>
            </w:r>
          </w:p>
        </w:tc>
      </w:tr>
      <w:tr w:rsidR="0000377C" w:rsidTr="0026239D">
        <w:trPr>
          <w:trHeight w:val="1485"/>
        </w:trPr>
        <w:tc>
          <w:tcPr>
            <w:tcW w:w="504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61.</w:t>
            </w:r>
          </w:p>
        </w:tc>
        <w:tc>
          <w:tcPr>
            <w:tcW w:w="2965" w:type="dxa"/>
          </w:tcPr>
          <w:p w:rsidR="0000377C" w:rsidRPr="0000377C" w:rsidRDefault="0000377C" w:rsidP="0026239D">
            <w:pPr>
              <w:shd w:val="clear" w:color="auto" w:fill="FFFFFF"/>
              <w:ind w:left="-142"/>
              <w:jc w:val="center"/>
              <w:rPr>
                <w:b/>
                <w:bCs/>
                <w:color w:val="000000"/>
                <w:lang w:val="ru-RU"/>
              </w:rPr>
            </w:pPr>
            <w:bookmarkStart w:id="3" w:name="bookmark548"/>
            <w:r w:rsidRPr="0000377C">
              <w:rPr>
                <w:b/>
                <w:bCs/>
                <w:color w:val="000000"/>
                <w:lang w:val="ru-RU"/>
              </w:rPr>
              <w:t>Почему в автомобиле и поезде нужно</w:t>
            </w:r>
          </w:p>
          <w:p w:rsidR="0000377C" w:rsidRPr="009D57C2" w:rsidRDefault="0000377C" w:rsidP="0026239D">
            <w:pPr>
              <w:shd w:val="clear" w:color="auto" w:fill="FFFFFF"/>
              <w:ind w:left="-142"/>
              <w:jc w:val="center"/>
              <w:rPr>
                <w:color w:val="000000"/>
              </w:rPr>
            </w:pPr>
            <w:r w:rsidRPr="0000377C">
              <w:rPr>
                <w:b/>
                <w:bCs/>
                <w:color w:val="000000"/>
                <w:lang w:val="ru-RU"/>
              </w:rPr>
              <w:t xml:space="preserve"> </w:t>
            </w:r>
            <w:proofErr w:type="spellStart"/>
            <w:proofErr w:type="gramStart"/>
            <w:r w:rsidRPr="009D57C2">
              <w:rPr>
                <w:b/>
                <w:bCs/>
                <w:color w:val="000000"/>
              </w:rPr>
              <w:t>соблюдать</w:t>
            </w:r>
            <w:proofErr w:type="spellEnd"/>
            <w:proofErr w:type="gramEnd"/>
            <w:r w:rsidRPr="009D57C2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9D57C2">
              <w:rPr>
                <w:b/>
                <w:bCs/>
                <w:color w:val="000000"/>
              </w:rPr>
              <w:t>правила</w:t>
            </w:r>
            <w:proofErr w:type="spellEnd"/>
            <w:r w:rsidRPr="009D57C2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9D57C2">
              <w:rPr>
                <w:b/>
                <w:bCs/>
                <w:color w:val="000000"/>
              </w:rPr>
              <w:t>безопасности</w:t>
            </w:r>
            <w:proofErr w:type="spellEnd"/>
            <w:r w:rsidRPr="009D57C2">
              <w:rPr>
                <w:b/>
                <w:bCs/>
                <w:color w:val="000000"/>
              </w:rPr>
              <w:t>?</w:t>
            </w:r>
            <w:bookmarkEnd w:id="3"/>
          </w:p>
          <w:p w:rsidR="0000377C" w:rsidRDefault="0000377C" w:rsidP="0026239D">
            <w:pPr>
              <w:pStyle w:val="TableParagraph"/>
              <w:spacing w:before="60"/>
              <w:rPr>
                <w:sz w:val="24"/>
              </w:rPr>
            </w:pPr>
          </w:p>
        </w:tc>
        <w:tc>
          <w:tcPr>
            <w:tcW w:w="732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00377C" w:rsidRDefault="0000377C" w:rsidP="0026239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00377C" w:rsidRDefault="0000377C" w:rsidP="0026239D">
            <w:pPr>
              <w:pStyle w:val="TableParagraph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00377C" w:rsidRDefault="0000377C" w:rsidP="0026239D">
            <w:pPr>
              <w:pStyle w:val="TableParagraph"/>
              <w:spacing w:line="292" w:lineRule="auto"/>
              <w:ind w:left="77" w:right="30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00377C" w:rsidTr="0026239D">
        <w:trPr>
          <w:trHeight w:val="813"/>
        </w:trPr>
        <w:tc>
          <w:tcPr>
            <w:tcW w:w="504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62.</w:t>
            </w:r>
          </w:p>
        </w:tc>
        <w:tc>
          <w:tcPr>
            <w:tcW w:w="2965" w:type="dxa"/>
          </w:tcPr>
          <w:p w:rsidR="0000377C" w:rsidRPr="0000377C" w:rsidRDefault="0000377C" w:rsidP="0026239D">
            <w:pPr>
              <w:shd w:val="clear" w:color="auto" w:fill="FFFFFF"/>
              <w:ind w:left="-142"/>
              <w:jc w:val="center"/>
              <w:rPr>
                <w:b/>
                <w:bCs/>
                <w:color w:val="000000"/>
                <w:lang w:val="ru-RU"/>
              </w:rPr>
            </w:pPr>
            <w:bookmarkStart w:id="4" w:name="bookmark556"/>
            <w:r w:rsidRPr="0000377C">
              <w:rPr>
                <w:b/>
                <w:bCs/>
                <w:color w:val="000000"/>
                <w:lang w:val="ru-RU"/>
              </w:rPr>
              <w:t>Почему на корабле и в самолёте нужно</w:t>
            </w:r>
          </w:p>
          <w:p w:rsidR="0000377C" w:rsidRPr="009D57C2" w:rsidRDefault="0000377C" w:rsidP="0026239D">
            <w:pPr>
              <w:shd w:val="clear" w:color="auto" w:fill="FFFFFF"/>
              <w:ind w:left="-142"/>
              <w:jc w:val="center"/>
              <w:rPr>
                <w:color w:val="000000"/>
              </w:rPr>
            </w:pPr>
            <w:r w:rsidRPr="0000377C">
              <w:rPr>
                <w:b/>
                <w:bCs/>
                <w:color w:val="000000"/>
                <w:lang w:val="ru-RU"/>
              </w:rPr>
              <w:t xml:space="preserve"> </w:t>
            </w:r>
            <w:proofErr w:type="spellStart"/>
            <w:proofErr w:type="gramStart"/>
            <w:r w:rsidRPr="009D57C2">
              <w:rPr>
                <w:b/>
                <w:bCs/>
                <w:color w:val="000000"/>
              </w:rPr>
              <w:t>соблюдать</w:t>
            </w:r>
            <w:proofErr w:type="spellEnd"/>
            <w:proofErr w:type="gramEnd"/>
            <w:r w:rsidRPr="009D57C2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9D57C2">
              <w:rPr>
                <w:b/>
                <w:bCs/>
                <w:color w:val="000000"/>
              </w:rPr>
              <w:t>правила</w:t>
            </w:r>
            <w:proofErr w:type="spellEnd"/>
            <w:r w:rsidRPr="009D57C2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9D57C2">
              <w:rPr>
                <w:b/>
                <w:bCs/>
                <w:color w:val="000000"/>
              </w:rPr>
              <w:t>безопасности</w:t>
            </w:r>
            <w:proofErr w:type="spellEnd"/>
            <w:r w:rsidRPr="009D57C2">
              <w:rPr>
                <w:b/>
                <w:bCs/>
                <w:color w:val="000000"/>
              </w:rPr>
              <w:t>?</w:t>
            </w:r>
            <w:bookmarkEnd w:id="4"/>
          </w:p>
          <w:p w:rsidR="0000377C" w:rsidRDefault="0000377C" w:rsidP="0026239D">
            <w:pPr>
              <w:pStyle w:val="TableParagraph"/>
              <w:spacing w:line="292" w:lineRule="auto"/>
              <w:ind w:right="727"/>
              <w:rPr>
                <w:sz w:val="24"/>
              </w:rPr>
            </w:pPr>
          </w:p>
        </w:tc>
        <w:tc>
          <w:tcPr>
            <w:tcW w:w="732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00377C" w:rsidRDefault="0000377C" w:rsidP="0026239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00377C" w:rsidRDefault="0000377C" w:rsidP="0026239D">
            <w:pPr>
              <w:pStyle w:val="TableParagraph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00377C" w:rsidRDefault="0000377C" w:rsidP="0026239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Зачет;</w:t>
            </w:r>
          </w:p>
        </w:tc>
      </w:tr>
      <w:tr w:rsidR="0000377C" w:rsidTr="0026239D">
        <w:trPr>
          <w:trHeight w:val="477"/>
        </w:trPr>
        <w:tc>
          <w:tcPr>
            <w:tcW w:w="504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63.</w:t>
            </w:r>
          </w:p>
        </w:tc>
        <w:tc>
          <w:tcPr>
            <w:tcW w:w="2965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bookmarkStart w:id="5" w:name="bookmark565"/>
            <w:r w:rsidRPr="009D57C2">
              <w:rPr>
                <w:b/>
                <w:bCs/>
                <w:color w:val="000000"/>
              </w:rPr>
              <w:t>Зачем люди осваивают космос?</w:t>
            </w:r>
            <w:bookmarkEnd w:id="5"/>
          </w:p>
        </w:tc>
        <w:tc>
          <w:tcPr>
            <w:tcW w:w="732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00377C" w:rsidRDefault="0000377C" w:rsidP="0026239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00377C" w:rsidRDefault="0000377C" w:rsidP="0026239D">
            <w:pPr>
              <w:pStyle w:val="TableParagraph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00377C" w:rsidRDefault="0000377C" w:rsidP="0026239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00377C" w:rsidTr="0026239D">
        <w:trPr>
          <w:trHeight w:val="813"/>
        </w:trPr>
        <w:tc>
          <w:tcPr>
            <w:tcW w:w="504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64.</w:t>
            </w:r>
          </w:p>
        </w:tc>
        <w:tc>
          <w:tcPr>
            <w:tcW w:w="2965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bookmarkStart w:id="6" w:name="bookmark574"/>
            <w:bookmarkStart w:id="7" w:name="_GoBack"/>
            <w:bookmarkEnd w:id="7"/>
            <w:r w:rsidRPr="009D57C2">
              <w:rPr>
                <w:b/>
                <w:bCs/>
                <w:color w:val="000000"/>
              </w:rPr>
              <w:t>Почему мы часто слышим слово «экология»?</w:t>
            </w:r>
            <w:bookmarkEnd w:id="6"/>
          </w:p>
        </w:tc>
        <w:tc>
          <w:tcPr>
            <w:tcW w:w="732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00377C" w:rsidRDefault="0000377C" w:rsidP="0026239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00377C" w:rsidRDefault="0000377C" w:rsidP="0026239D">
            <w:pPr>
              <w:pStyle w:val="TableParagraph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00377C" w:rsidRDefault="0000377C" w:rsidP="0026239D">
            <w:pPr>
              <w:pStyle w:val="TableParagraph"/>
              <w:spacing w:line="292" w:lineRule="auto"/>
              <w:ind w:left="77" w:right="30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00377C" w:rsidTr="0026239D">
        <w:trPr>
          <w:trHeight w:val="671"/>
        </w:trPr>
        <w:tc>
          <w:tcPr>
            <w:tcW w:w="504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65.</w:t>
            </w:r>
          </w:p>
        </w:tc>
        <w:tc>
          <w:tcPr>
            <w:tcW w:w="2965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Повторение </w:t>
            </w:r>
          </w:p>
        </w:tc>
        <w:tc>
          <w:tcPr>
            <w:tcW w:w="732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00377C" w:rsidRDefault="0000377C" w:rsidP="0026239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00377C" w:rsidRDefault="0000377C" w:rsidP="0026239D">
            <w:pPr>
              <w:pStyle w:val="TableParagraph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00377C" w:rsidRDefault="0000377C" w:rsidP="0026239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Зачет;</w:t>
            </w:r>
          </w:p>
        </w:tc>
      </w:tr>
      <w:tr w:rsidR="0000377C" w:rsidTr="0026239D">
        <w:trPr>
          <w:trHeight w:val="1149"/>
        </w:trPr>
        <w:tc>
          <w:tcPr>
            <w:tcW w:w="504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66.</w:t>
            </w:r>
          </w:p>
        </w:tc>
        <w:tc>
          <w:tcPr>
            <w:tcW w:w="2965" w:type="dxa"/>
          </w:tcPr>
          <w:p w:rsidR="0000377C" w:rsidRDefault="0000377C" w:rsidP="0026239D">
            <w:pPr>
              <w:pStyle w:val="TableParagraph"/>
              <w:spacing w:line="292" w:lineRule="auto"/>
              <w:ind w:right="302"/>
              <w:rPr>
                <w:sz w:val="24"/>
              </w:rPr>
            </w:pPr>
            <w:r>
              <w:rPr>
                <w:sz w:val="24"/>
              </w:rPr>
              <w:t>Повторение</w:t>
            </w:r>
          </w:p>
        </w:tc>
        <w:tc>
          <w:tcPr>
            <w:tcW w:w="732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00377C" w:rsidRDefault="0000377C" w:rsidP="0026239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00377C" w:rsidRDefault="0000377C" w:rsidP="0026239D">
            <w:pPr>
              <w:pStyle w:val="TableParagraph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00377C" w:rsidRDefault="0000377C" w:rsidP="0026239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Тестирование;</w:t>
            </w:r>
          </w:p>
        </w:tc>
      </w:tr>
      <w:tr w:rsidR="0000377C" w:rsidTr="0026239D">
        <w:trPr>
          <w:trHeight w:val="813"/>
        </w:trPr>
        <w:tc>
          <w:tcPr>
            <w:tcW w:w="3469" w:type="dxa"/>
            <w:gridSpan w:val="2"/>
          </w:tcPr>
          <w:p w:rsidR="0000377C" w:rsidRDefault="0000377C" w:rsidP="0026239D">
            <w:pPr>
              <w:pStyle w:val="TableParagraph"/>
              <w:spacing w:line="292" w:lineRule="auto"/>
              <w:ind w:right="582"/>
              <w:rPr>
                <w:sz w:val="24"/>
              </w:rPr>
            </w:pPr>
            <w:r>
              <w:rPr>
                <w:sz w:val="24"/>
              </w:rPr>
              <w:t>ОБЩЕЕ КОЛИЧЕСТВО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732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1620" w:type="dxa"/>
          </w:tcPr>
          <w:p w:rsidR="0000377C" w:rsidRDefault="0000377C" w:rsidP="0026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668" w:type="dxa"/>
          </w:tcPr>
          <w:p w:rsidR="0000377C" w:rsidRDefault="0000377C" w:rsidP="0026239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3060" w:type="dxa"/>
            <w:gridSpan w:val="2"/>
          </w:tcPr>
          <w:p w:rsidR="0000377C" w:rsidRDefault="0000377C" w:rsidP="0026239D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</w:tbl>
    <w:p w:rsidR="0000377C" w:rsidRDefault="0000377C" w:rsidP="0000377C">
      <w:pPr>
        <w:rPr>
          <w:sz w:val="24"/>
        </w:rPr>
        <w:sectPr w:rsidR="0000377C">
          <w:pgSz w:w="11900" w:h="16840"/>
          <w:pgMar w:top="560" w:right="560" w:bottom="280" w:left="560" w:header="720" w:footer="720" w:gutter="0"/>
          <w:cols w:space="720"/>
        </w:sectPr>
      </w:pPr>
    </w:p>
    <w:p w:rsidR="0000377C" w:rsidRPr="005C3FCD" w:rsidRDefault="0000377C" w:rsidP="0000377C">
      <w:pPr>
        <w:spacing w:before="66"/>
        <w:ind w:left="106"/>
        <w:rPr>
          <w:b/>
          <w:sz w:val="24"/>
          <w:lang w:val="ru-RU"/>
        </w:rPr>
      </w:pPr>
      <w:r>
        <w:rPr>
          <w:noProof/>
          <w:lang w:val="ru-RU" w:eastAsia="ru-RU"/>
        </w:rPr>
        <w:lastRenderedPageBreak/>
        <mc:AlternateContent>
          <mc:Choice Requires="wps">
            <w:drawing>
              <wp:anchor distT="0" distB="0" distL="0" distR="0" simplePos="0" relativeHeight="251661312" behindDoc="1" locked="0" layoutInCell="1" allowOverlap="1">
                <wp:simplePos x="0" y="0"/>
                <wp:positionH relativeFrom="page">
                  <wp:posOffset>422910</wp:posOffset>
                </wp:positionH>
                <wp:positionV relativeFrom="paragraph">
                  <wp:posOffset>290830</wp:posOffset>
                </wp:positionV>
                <wp:extent cx="6707505" cy="7620"/>
                <wp:effectExtent l="3810" t="1905" r="3810" b="0"/>
                <wp:wrapTopAndBottom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33.3pt;margin-top:22.9pt;width:528.15pt;height:.6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" fillcolor="black" stroked="f">
                <w10:wrap type="topAndBottom" anchorx="page"/>
              </v:rect>
            </w:pict>
          </mc:Fallback>
        </mc:AlternateContent>
      </w:r>
      <w:r w:rsidRPr="005C3FCD">
        <w:rPr>
          <w:b/>
          <w:sz w:val="24"/>
          <w:lang w:val="ru-RU"/>
        </w:rPr>
        <w:t>УЧЕБНО-МЕТОДИЧЕСКОЕ</w:t>
      </w:r>
      <w:r w:rsidRPr="005C3FCD">
        <w:rPr>
          <w:b/>
          <w:spacing w:val="-13"/>
          <w:sz w:val="24"/>
          <w:lang w:val="ru-RU"/>
        </w:rPr>
        <w:t xml:space="preserve"> </w:t>
      </w:r>
      <w:r w:rsidRPr="005C3FCD">
        <w:rPr>
          <w:b/>
          <w:sz w:val="24"/>
          <w:lang w:val="ru-RU"/>
        </w:rPr>
        <w:t>ОБЕСПЕЧЕНИЕ</w:t>
      </w:r>
      <w:r w:rsidRPr="005C3FCD">
        <w:rPr>
          <w:b/>
          <w:spacing w:val="-12"/>
          <w:sz w:val="24"/>
          <w:lang w:val="ru-RU"/>
        </w:rPr>
        <w:t xml:space="preserve"> </w:t>
      </w:r>
      <w:r w:rsidRPr="005C3FCD">
        <w:rPr>
          <w:b/>
          <w:sz w:val="24"/>
          <w:lang w:val="ru-RU"/>
        </w:rPr>
        <w:t>ОБРАЗОВАТЕЛЬНОГО</w:t>
      </w:r>
      <w:r w:rsidRPr="005C3FCD">
        <w:rPr>
          <w:b/>
          <w:spacing w:val="-13"/>
          <w:sz w:val="24"/>
          <w:lang w:val="ru-RU"/>
        </w:rPr>
        <w:t xml:space="preserve"> </w:t>
      </w:r>
      <w:r w:rsidRPr="005C3FCD">
        <w:rPr>
          <w:b/>
          <w:sz w:val="24"/>
          <w:lang w:val="ru-RU"/>
        </w:rPr>
        <w:t>ПРОЦЕССА</w:t>
      </w:r>
    </w:p>
    <w:p w:rsidR="0000377C" w:rsidRPr="005C3FCD" w:rsidRDefault="0000377C" w:rsidP="0000377C">
      <w:pPr>
        <w:pStyle w:val="1"/>
        <w:spacing w:before="179"/>
        <w:rPr>
          <w:lang w:val="ru-RU"/>
        </w:rPr>
      </w:pPr>
      <w:r w:rsidRPr="005C3FCD">
        <w:rPr>
          <w:lang w:val="ru-RU"/>
        </w:rPr>
        <w:t>ОБЯЗАТЕЛЬНЫЕ</w:t>
      </w:r>
      <w:r w:rsidRPr="005C3FCD">
        <w:rPr>
          <w:spacing w:val="-8"/>
          <w:lang w:val="ru-RU"/>
        </w:rPr>
        <w:t xml:space="preserve"> </w:t>
      </w:r>
      <w:r w:rsidRPr="005C3FCD">
        <w:rPr>
          <w:lang w:val="ru-RU"/>
        </w:rPr>
        <w:t>УЧЕБНЫЕ</w:t>
      </w:r>
      <w:r w:rsidRPr="005C3FCD">
        <w:rPr>
          <w:spacing w:val="-7"/>
          <w:lang w:val="ru-RU"/>
        </w:rPr>
        <w:t xml:space="preserve"> </w:t>
      </w:r>
      <w:r w:rsidRPr="005C3FCD">
        <w:rPr>
          <w:lang w:val="ru-RU"/>
        </w:rPr>
        <w:t>МАТЕРИАЛЫ</w:t>
      </w:r>
      <w:r w:rsidRPr="005C3FCD">
        <w:rPr>
          <w:spacing w:val="-7"/>
          <w:lang w:val="ru-RU"/>
        </w:rPr>
        <w:t xml:space="preserve"> </w:t>
      </w:r>
      <w:r w:rsidRPr="005C3FCD">
        <w:rPr>
          <w:lang w:val="ru-RU"/>
        </w:rPr>
        <w:t>ДЛЯ</w:t>
      </w:r>
      <w:r w:rsidRPr="005C3FCD">
        <w:rPr>
          <w:spacing w:val="-7"/>
          <w:lang w:val="ru-RU"/>
        </w:rPr>
        <w:t xml:space="preserve"> </w:t>
      </w:r>
      <w:r w:rsidRPr="005C3FCD">
        <w:rPr>
          <w:lang w:val="ru-RU"/>
        </w:rPr>
        <w:t>УЧЕНИКА</w:t>
      </w:r>
    </w:p>
    <w:p w:rsidR="0000377C" w:rsidRPr="0000377C" w:rsidRDefault="0000377C" w:rsidP="0000377C">
      <w:pPr>
        <w:pStyle w:val="af"/>
        <w:spacing w:before="156"/>
        <w:ind w:left="106"/>
        <w:rPr>
          <w:lang w:val="ru-RU"/>
        </w:rPr>
      </w:pPr>
      <w:r w:rsidRPr="0000377C">
        <w:rPr>
          <w:lang w:val="ru-RU"/>
        </w:rPr>
        <w:t>Окружающий</w:t>
      </w:r>
      <w:r w:rsidRPr="0000377C">
        <w:rPr>
          <w:spacing w:val="-4"/>
          <w:lang w:val="ru-RU"/>
        </w:rPr>
        <w:t xml:space="preserve"> </w:t>
      </w:r>
      <w:r w:rsidRPr="0000377C">
        <w:rPr>
          <w:lang w:val="ru-RU"/>
        </w:rPr>
        <w:t>мир</w:t>
      </w:r>
      <w:r w:rsidRPr="0000377C">
        <w:rPr>
          <w:spacing w:val="-4"/>
          <w:lang w:val="ru-RU"/>
        </w:rPr>
        <w:t xml:space="preserve"> </w:t>
      </w:r>
      <w:r w:rsidRPr="0000377C">
        <w:rPr>
          <w:lang w:val="ru-RU"/>
        </w:rPr>
        <w:t>(в</w:t>
      </w:r>
      <w:r w:rsidRPr="0000377C">
        <w:rPr>
          <w:spacing w:val="-5"/>
          <w:lang w:val="ru-RU"/>
        </w:rPr>
        <w:t xml:space="preserve"> </w:t>
      </w:r>
      <w:r w:rsidRPr="0000377C">
        <w:rPr>
          <w:lang w:val="ru-RU"/>
        </w:rPr>
        <w:t>2</w:t>
      </w:r>
      <w:r w:rsidRPr="0000377C">
        <w:rPr>
          <w:spacing w:val="-3"/>
          <w:lang w:val="ru-RU"/>
        </w:rPr>
        <w:t xml:space="preserve"> </w:t>
      </w:r>
      <w:r w:rsidRPr="0000377C">
        <w:rPr>
          <w:lang w:val="ru-RU"/>
        </w:rPr>
        <w:t>частях),</w:t>
      </w:r>
      <w:r w:rsidRPr="0000377C">
        <w:rPr>
          <w:spacing w:val="-4"/>
          <w:lang w:val="ru-RU"/>
        </w:rPr>
        <w:t xml:space="preserve"> </w:t>
      </w:r>
      <w:r w:rsidRPr="0000377C">
        <w:rPr>
          <w:lang w:val="ru-RU"/>
        </w:rPr>
        <w:t>1</w:t>
      </w:r>
      <w:r w:rsidRPr="0000377C">
        <w:rPr>
          <w:spacing w:val="-4"/>
          <w:lang w:val="ru-RU"/>
        </w:rPr>
        <w:t xml:space="preserve"> </w:t>
      </w:r>
      <w:r w:rsidRPr="0000377C">
        <w:rPr>
          <w:lang w:val="ru-RU"/>
        </w:rPr>
        <w:t>класс</w:t>
      </w:r>
      <w:r w:rsidRPr="0000377C">
        <w:rPr>
          <w:spacing w:val="-4"/>
          <w:lang w:val="ru-RU"/>
        </w:rPr>
        <w:t xml:space="preserve"> </w:t>
      </w:r>
      <w:r w:rsidRPr="0000377C">
        <w:rPr>
          <w:lang w:val="ru-RU"/>
        </w:rPr>
        <w:t>/Плешаков</w:t>
      </w:r>
      <w:r w:rsidRPr="0000377C">
        <w:rPr>
          <w:spacing w:val="-4"/>
          <w:lang w:val="ru-RU"/>
        </w:rPr>
        <w:t xml:space="preserve"> </w:t>
      </w:r>
      <w:r w:rsidRPr="0000377C">
        <w:rPr>
          <w:lang w:val="ru-RU"/>
        </w:rPr>
        <w:t>А.А.,</w:t>
      </w:r>
      <w:r w:rsidRPr="0000377C">
        <w:rPr>
          <w:spacing w:val="-4"/>
          <w:lang w:val="ru-RU"/>
        </w:rPr>
        <w:t xml:space="preserve"> </w:t>
      </w:r>
      <w:r w:rsidRPr="0000377C">
        <w:rPr>
          <w:lang w:val="ru-RU"/>
        </w:rPr>
        <w:t>Акционерное</w:t>
      </w:r>
      <w:r w:rsidRPr="0000377C">
        <w:rPr>
          <w:spacing w:val="-4"/>
          <w:lang w:val="ru-RU"/>
        </w:rPr>
        <w:t xml:space="preserve"> </w:t>
      </w:r>
      <w:r w:rsidRPr="0000377C">
        <w:rPr>
          <w:lang w:val="ru-RU"/>
        </w:rPr>
        <w:t>общество</w:t>
      </w:r>
      <w:r w:rsidRPr="0000377C">
        <w:rPr>
          <w:spacing w:val="-4"/>
          <w:lang w:val="ru-RU"/>
        </w:rPr>
        <w:t xml:space="preserve"> </w:t>
      </w:r>
      <w:r w:rsidRPr="0000377C">
        <w:rPr>
          <w:lang w:val="ru-RU"/>
        </w:rPr>
        <w:t>«Издательство</w:t>
      </w:r>
    </w:p>
    <w:p w:rsidR="0000377C" w:rsidRPr="0000377C" w:rsidRDefault="0000377C" w:rsidP="0000377C">
      <w:pPr>
        <w:pStyle w:val="af"/>
        <w:spacing w:before="60" w:line="292" w:lineRule="auto"/>
        <w:ind w:left="106" w:right="8359"/>
        <w:rPr>
          <w:lang w:val="ru-RU"/>
        </w:rPr>
      </w:pPr>
      <w:r w:rsidRPr="0000377C">
        <w:rPr>
          <w:lang w:val="ru-RU"/>
        </w:rPr>
        <w:t>«Просвещение»;</w:t>
      </w:r>
      <w:r w:rsidRPr="0000377C">
        <w:rPr>
          <w:spacing w:val="1"/>
          <w:lang w:val="ru-RU"/>
        </w:rPr>
        <w:t xml:space="preserve"> </w:t>
      </w:r>
    </w:p>
    <w:p w:rsidR="0000377C" w:rsidRPr="0000377C" w:rsidRDefault="0000377C" w:rsidP="0000377C">
      <w:pPr>
        <w:pStyle w:val="1"/>
        <w:spacing w:before="191"/>
        <w:rPr>
          <w:lang w:val="ru-RU"/>
        </w:rPr>
      </w:pPr>
      <w:r w:rsidRPr="0000377C">
        <w:rPr>
          <w:lang w:val="ru-RU"/>
        </w:rPr>
        <w:t>МЕТОДИЧЕСКИЕ</w:t>
      </w:r>
      <w:r w:rsidRPr="0000377C">
        <w:rPr>
          <w:spacing w:val="-8"/>
          <w:lang w:val="ru-RU"/>
        </w:rPr>
        <w:t xml:space="preserve"> </w:t>
      </w:r>
      <w:r w:rsidRPr="0000377C">
        <w:rPr>
          <w:lang w:val="ru-RU"/>
        </w:rPr>
        <w:t>МАТЕРИАЛЫ</w:t>
      </w:r>
      <w:r w:rsidRPr="0000377C">
        <w:rPr>
          <w:spacing w:val="-7"/>
          <w:lang w:val="ru-RU"/>
        </w:rPr>
        <w:t xml:space="preserve"> </w:t>
      </w:r>
      <w:r w:rsidRPr="0000377C">
        <w:rPr>
          <w:lang w:val="ru-RU"/>
        </w:rPr>
        <w:t>ДЛЯ</w:t>
      </w:r>
      <w:r w:rsidRPr="0000377C">
        <w:rPr>
          <w:spacing w:val="-7"/>
          <w:lang w:val="ru-RU"/>
        </w:rPr>
        <w:t xml:space="preserve"> </w:t>
      </w:r>
      <w:r w:rsidRPr="0000377C">
        <w:rPr>
          <w:lang w:val="ru-RU"/>
        </w:rPr>
        <w:t>УЧИТЕЛЯ</w:t>
      </w:r>
    </w:p>
    <w:p w:rsidR="0000377C" w:rsidRPr="0000377C" w:rsidRDefault="0000377C" w:rsidP="0000377C">
      <w:pPr>
        <w:pStyle w:val="af"/>
        <w:spacing w:before="156" w:line="292" w:lineRule="auto"/>
        <w:ind w:left="106" w:right="4573"/>
        <w:rPr>
          <w:lang w:val="ru-RU"/>
        </w:rPr>
      </w:pPr>
      <w:r w:rsidRPr="0000377C">
        <w:rPr>
          <w:lang w:val="ru-RU"/>
        </w:rPr>
        <w:t xml:space="preserve">Методические рекомендации. Плешаков А.А, </w:t>
      </w:r>
      <w:proofErr w:type="spellStart"/>
      <w:r w:rsidRPr="0000377C">
        <w:rPr>
          <w:lang w:val="ru-RU"/>
        </w:rPr>
        <w:t>Ионова</w:t>
      </w:r>
      <w:proofErr w:type="spellEnd"/>
      <w:r w:rsidRPr="0000377C">
        <w:rPr>
          <w:lang w:val="ru-RU"/>
        </w:rPr>
        <w:t xml:space="preserve"> М.А.</w:t>
      </w:r>
      <w:r w:rsidRPr="0000377C">
        <w:rPr>
          <w:spacing w:val="-58"/>
          <w:lang w:val="ru-RU"/>
        </w:rPr>
        <w:t xml:space="preserve"> </w:t>
      </w:r>
      <w:r w:rsidRPr="0000377C">
        <w:rPr>
          <w:lang w:val="ru-RU"/>
        </w:rPr>
        <w:t>"Просвещение"</w:t>
      </w:r>
      <w:r w:rsidRPr="0000377C">
        <w:rPr>
          <w:spacing w:val="-2"/>
          <w:lang w:val="ru-RU"/>
        </w:rPr>
        <w:t xml:space="preserve"> </w:t>
      </w:r>
      <w:r w:rsidRPr="0000377C">
        <w:rPr>
          <w:lang w:val="ru-RU"/>
        </w:rPr>
        <w:t>Москва 2018год</w:t>
      </w:r>
    </w:p>
    <w:p w:rsidR="0000377C" w:rsidRPr="0000377C" w:rsidRDefault="0000377C" w:rsidP="0000377C">
      <w:pPr>
        <w:pStyle w:val="1"/>
        <w:spacing w:before="191"/>
        <w:rPr>
          <w:lang w:val="ru-RU"/>
        </w:rPr>
      </w:pPr>
      <w:r w:rsidRPr="0000377C">
        <w:rPr>
          <w:lang w:val="ru-RU"/>
        </w:rPr>
        <w:t>ЦИФРОВЫЕ</w:t>
      </w:r>
      <w:r w:rsidRPr="0000377C">
        <w:rPr>
          <w:spacing w:val="-7"/>
          <w:lang w:val="ru-RU"/>
        </w:rPr>
        <w:t xml:space="preserve"> </w:t>
      </w:r>
      <w:r w:rsidRPr="0000377C">
        <w:rPr>
          <w:lang w:val="ru-RU"/>
        </w:rPr>
        <w:t>ОБРАЗОВАТЕЛЬНЫЕ</w:t>
      </w:r>
      <w:r w:rsidRPr="0000377C">
        <w:rPr>
          <w:spacing w:val="-7"/>
          <w:lang w:val="ru-RU"/>
        </w:rPr>
        <w:t xml:space="preserve"> </w:t>
      </w:r>
      <w:r w:rsidRPr="0000377C">
        <w:rPr>
          <w:lang w:val="ru-RU"/>
        </w:rPr>
        <w:t>РЕСУРСЫ</w:t>
      </w:r>
      <w:r w:rsidRPr="0000377C">
        <w:rPr>
          <w:spacing w:val="-7"/>
          <w:lang w:val="ru-RU"/>
        </w:rPr>
        <w:t xml:space="preserve"> </w:t>
      </w:r>
      <w:r w:rsidRPr="0000377C">
        <w:rPr>
          <w:lang w:val="ru-RU"/>
        </w:rPr>
        <w:t>И</w:t>
      </w:r>
      <w:r w:rsidRPr="0000377C">
        <w:rPr>
          <w:spacing w:val="-7"/>
          <w:lang w:val="ru-RU"/>
        </w:rPr>
        <w:t xml:space="preserve"> </w:t>
      </w:r>
      <w:r w:rsidRPr="0000377C">
        <w:rPr>
          <w:lang w:val="ru-RU"/>
        </w:rPr>
        <w:t>РЕСУРСЫ</w:t>
      </w:r>
      <w:r w:rsidRPr="0000377C">
        <w:rPr>
          <w:spacing w:val="-7"/>
          <w:lang w:val="ru-RU"/>
        </w:rPr>
        <w:t xml:space="preserve"> </w:t>
      </w:r>
      <w:r w:rsidRPr="0000377C">
        <w:rPr>
          <w:lang w:val="ru-RU"/>
        </w:rPr>
        <w:t>СЕТИ</w:t>
      </w:r>
      <w:r w:rsidRPr="0000377C">
        <w:rPr>
          <w:spacing w:val="-7"/>
          <w:lang w:val="ru-RU"/>
        </w:rPr>
        <w:t xml:space="preserve"> </w:t>
      </w:r>
      <w:r w:rsidRPr="0000377C">
        <w:rPr>
          <w:lang w:val="ru-RU"/>
        </w:rPr>
        <w:t>ИНТЕРНЕТ</w:t>
      </w:r>
    </w:p>
    <w:p w:rsidR="0000377C" w:rsidRPr="0000377C" w:rsidRDefault="0000377C" w:rsidP="0000377C">
      <w:pPr>
        <w:pStyle w:val="af"/>
        <w:spacing w:before="156"/>
        <w:ind w:left="106"/>
        <w:rPr>
          <w:lang w:val="ru-RU"/>
        </w:rPr>
      </w:pPr>
      <w:r w:rsidRPr="0000377C">
        <w:rPr>
          <w:lang w:val="ru-RU"/>
        </w:rPr>
        <w:t>Сайт</w:t>
      </w:r>
      <w:r w:rsidRPr="0000377C">
        <w:rPr>
          <w:spacing w:val="-6"/>
          <w:lang w:val="ru-RU"/>
        </w:rPr>
        <w:t xml:space="preserve"> </w:t>
      </w:r>
      <w:r w:rsidRPr="0000377C">
        <w:rPr>
          <w:lang w:val="ru-RU"/>
        </w:rPr>
        <w:t>«Начальная</w:t>
      </w:r>
      <w:r w:rsidRPr="0000377C">
        <w:rPr>
          <w:spacing w:val="-6"/>
          <w:lang w:val="ru-RU"/>
        </w:rPr>
        <w:t xml:space="preserve"> </w:t>
      </w:r>
      <w:r w:rsidRPr="0000377C">
        <w:rPr>
          <w:lang w:val="ru-RU"/>
        </w:rPr>
        <w:t>школа»</w:t>
      </w:r>
      <w:r w:rsidRPr="0000377C">
        <w:rPr>
          <w:spacing w:val="-5"/>
          <w:lang w:val="ru-RU"/>
        </w:rPr>
        <w:t xml:space="preserve"> </w:t>
      </w:r>
      <w:r w:rsidRPr="0000377C">
        <w:rPr>
          <w:lang w:val="ru-RU"/>
        </w:rPr>
        <w:t>с</w:t>
      </w:r>
      <w:r w:rsidRPr="0000377C">
        <w:rPr>
          <w:spacing w:val="-4"/>
          <w:lang w:val="ru-RU"/>
        </w:rPr>
        <w:t xml:space="preserve"> </w:t>
      </w:r>
      <w:r w:rsidRPr="0000377C">
        <w:rPr>
          <w:lang w:val="ru-RU"/>
        </w:rPr>
        <w:t>онлайн-поддержкой</w:t>
      </w:r>
      <w:r w:rsidRPr="0000377C">
        <w:rPr>
          <w:spacing w:val="-5"/>
          <w:lang w:val="ru-RU"/>
        </w:rPr>
        <w:t xml:space="preserve"> </w:t>
      </w:r>
      <w:hyperlink r:id="rId10">
        <w:r>
          <w:t>http</w:t>
        </w:r>
        <w:r w:rsidRPr="0000377C">
          <w:rPr>
            <w:lang w:val="ru-RU"/>
          </w:rPr>
          <w:t>://1-4.</w:t>
        </w:r>
        <w:proofErr w:type="spellStart"/>
        <w:r>
          <w:t>prosv</w:t>
        </w:r>
        <w:proofErr w:type="spellEnd"/>
        <w:r w:rsidRPr="0000377C">
          <w:rPr>
            <w:lang w:val="ru-RU"/>
          </w:rPr>
          <w:t>.</w:t>
        </w:r>
        <w:proofErr w:type="spellStart"/>
        <w:r>
          <w:t>ru</w:t>
        </w:r>
        <w:proofErr w:type="spellEnd"/>
        <w:r w:rsidRPr="0000377C">
          <w:rPr>
            <w:lang w:val="ru-RU"/>
          </w:rPr>
          <w:t>,</w:t>
        </w:r>
      </w:hyperlink>
    </w:p>
    <w:p w:rsidR="0000377C" w:rsidRPr="0000377C" w:rsidRDefault="0000377C" w:rsidP="0000377C">
      <w:pPr>
        <w:pStyle w:val="af"/>
        <w:spacing w:before="60" w:line="292" w:lineRule="auto"/>
        <w:ind w:left="106" w:right="4573"/>
        <w:rPr>
          <w:lang w:val="ru-RU"/>
        </w:rPr>
      </w:pPr>
      <w:r w:rsidRPr="0000377C">
        <w:rPr>
          <w:lang w:val="ru-RU"/>
        </w:rPr>
        <w:t>Сайт</w:t>
      </w:r>
      <w:r w:rsidRPr="0000377C">
        <w:rPr>
          <w:spacing w:val="-7"/>
          <w:lang w:val="ru-RU"/>
        </w:rPr>
        <w:t xml:space="preserve"> </w:t>
      </w:r>
      <w:proofErr w:type="gramStart"/>
      <w:r w:rsidRPr="0000377C">
        <w:rPr>
          <w:lang w:val="ru-RU"/>
        </w:rPr>
        <w:t>интернет-проекта</w:t>
      </w:r>
      <w:proofErr w:type="gramEnd"/>
      <w:r w:rsidRPr="0000377C">
        <w:rPr>
          <w:spacing w:val="-6"/>
          <w:lang w:val="ru-RU"/>
        </w:rPr>
        <w:t xml:space="preserve"> </w:t>
      </w:r>
      <w:r w:rsidRPr="0000377C">
        <w:rPr>
          <w:lang w:val="ru-RU"/>
        </w:rPr>
        <w:t>«Копилка</w:t>
      </w:r>
      <w:r w:rsidRPr="0000377C">
        <w:rPr>
          <w:spacing w:val="-5"/>
          <w:lang w:val="ru-RU"/>
        </w:rPr>
        <w:t xml:space="preserve"> </w:t>
      </w:r>
      <w:r w:rsidRPr="0000377C">
        <w:rPr>
          <w:lang w:val="ru-RU"/>
        </w:rPr>
        <w:t>уроков</w:t>
      </w:r>
      <w:r w:rsidRPr="0000377C">
        <w:rPr>
          <w:spacing w:val="-7"/>
          <w:lang w:val="ru-RU"/>
        </w:rPr>
        <w:t xml:space="preserve"> </w:t>
      </w:r>
      <w:hyperlink r:id="rId11">
        <w:r>
          <w:t>http</w:t>
        </w:r>
        <w:r w:rsidRPr="0000377C">
          <w:rPr>
            <w:lang w:val="ru-RU"/>
          </w:rPr>
          <w:t>://</w:t>
        </w:r>
        <w:proofErr w:type="spellStart"/>
        <w:r>
          <w:t>nsportal</w:t>
        </w:r>
        <w:proofErr w:type="spellEnd"/>
        <w:r w:rsidRPr="0000377C">
          <w:rPr>
            <w:lang w:val="ru-RU"/>
          </w:rPr>
          <w:t>.</w:t>
        </w:r>
        <w:proofErr w:type="spellStart"/>
        <w:r>
          <w:t>ru</w:t>
        </w:r>
        <w:proofErr w:type="spellEnd"/>
      </w:hyperlink>
      <w:r w:rsidRPr="0000377C">
        <w:rPr>
          <w:spacing w:val="-57"/>
          <w:lang w:val="ru-RU"/>
        </w:rPr>
        <w:t xml:space="preserve"> </w:t>
      </w:r>
      <w:r w:rsidRPr="0000377C">
        <w:rPr>
          <w:lang w:val="ru-RU"/>
        </w:rPr>
        <w:t>сайт</w:t>
      </w:r>
      <w:r w:rsidRPr="0000377C">
        <w:rPr>
          <w:spacing w:val="-2"/>
          <w:lang w:val="ru-RU"/>
        </w:rPr>
        <w:t xml:space="preserve"> </w:t>
      </w:r>
      <w:r w:rsidRPr="0000377C">
        <w:rPr>
          <w:lang w:val="ru-RU"/>
        </w:rPr>
        <w:t>для</w:t>
      </w:r>
      <w:r w:rsidRPr="0000377C">
        <w:rPr>
          <w:spacing w:val="-1"/>
          <w:lang w:val="ru-RU"/>
        </w:rPr>
        <w:t xml:space="preserve"> </w:t>
      </w:r>
      <w:r w:rsidRPr="0000377C">
        <w:rPr>
          <w:lang w:val="ru-RU"/>
        </w:rPr>
        <w:t>учителей» 1-4</w:t>
      </w:r>
      <w:r w:rsidRPr="0000377C">
        <w:rPr>
          <w:spacing w:val="-1"/>
          <w:lang w:val="ru-RU"/>
        </w:rPr>
        <w:t xml:space="preserve"> </w:t>
      </w:r>
      <w:r w:rsidRPr="0000377C">
        <w:rPr>
          <w:lang w:val="ru-RU"/>
        </w:rPr>
        <w:t>класс</w:t>
      </w:r>
    </w:p>
    <w:p w:rsidR="0000377C" w:rsidRPr="0000377C" w:rsidRDefault="0000377C" w:rsidP="0000377C">
      <w:pPr>
        <w:spacing w:line="292" w:lineRule="auto"/>
        <w:rPr>
          <w:lang w:val="ru-RU"/>
        </w:rPr>
        <w:sectPr w:rsidR="0000377C" w:rsidRPr="0000377C">
          <w:pgSz w:w="11900" w:h="16840"/>
          <w:pgMar w:top="520" w:right="560" w:bottom="280" w:left="560" w:header="720" w:footer="720" w:gutter="0"/>
          <w:cols w:space="720"/>
        </w:sectPr>
      </w:pPr>
    </w:p>
    <w:p w:rsidR="0000377C" w:rsidRPr="0000377C" w:rsidRDefault="0000377C" w:rsidP="0000377C">
      <w:pPr>
        <w:pStyle w:val="1"/>
        <w:rPr>
          <w:lang w:val="ru-RU"/>
        </w:rPr>
      </w:pPr>
      <w:r>
        <w:rPr>
          <w:noProof/>
          <w:lang w:val="ru-RU" w:eastAsia="ru-RU"/>
        </w:rPr>
        <w:lastRenderedPageBreak/>
        <mc:AlternateContent>
          <mc:Choice Requires="wps">
            <w:drawing>
              <wp:anchor distT="0" distB="0" distL="0" distR="0" simplePos="0" relativeHeight="251662336" behindDoc="1" locked="0" layoutInCell="1" allowOverlap="1" wp14:anchorId="79C931C3" wp14:editId="3686FA94">
                <wp:simplePos x="0" y="0"/>
                <wp:positionH relativeFrom="page">
                  <wp:posOffset>422910</wp:posOffset>
                </wp:positionH>
                <wp:positionV relativeFrom="paragraph">
                  <wp:posOffset>290830</wp:posOffset>
                </wp:positionV>
                <wp:extent cx="6707505" cy="7620"/>
                <wp:effectExtent l="3810" t="1905" r="3810" b="0"/>
                <wp:wrapTopAndBottom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33.3pt;margin-top:22.9pt;width:528.15pt;height:.6pt;z-index:-251654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" fillcolor="black" stroked="f">
                <w10:wrap type="topAndBottom" anchorx="page"/>
              </v:rect>
            </w:pict>
          </mc:Fallback>
        </mc:AlternateContent>
      </w:r>
      <w:r w:rsidRPr="0000377C">
        <w:rPr>
          <w:lang w:val="ru-RU"/>
        </w:rPr>
        <w:t>МАТЕРИАЛЬНО-ТЕХНИЧЕСКОЕ</w:t>
      </w:r>
      <w:r w:rsidRPr="0000377C">
        <w:rPr>
          <w:spacing w:val="-14"/>
          <w:lang w:val="ru-RU"/>
        </w:rPr>
        <w:t xml:space="preserve"> </w:t>
      </w:r>
      <w:r w:rsidRPr="0000377C">
        <w:rPr>
          <w:lang w:val="ru-RU"/>
        </w:rPr>
        <w:t>ОБЕСПЕЧЕНИЕ</w:t>
      </w:r>
      <w:r w:rsidRPr="0000377C">
        <w:rPr>
          <w:spacing w:val="-13"/>
          <w:lang w:val="ru-RU"/>
        </w:rPr>
        <w:t xml:space="preserve"> </w:t>
      </w:r>
      <w:r w:rsidRPr="0000377C">
        <w:rPr>
          <w:lang w:val="ru-RU"/>
        </w:rPr>
        <w:t>ОБРАЗОВАТЕЛЬНОГО</w:t>
      </w:r>
      <w:r w:rsidRPr="0000377C">
        <w:rPr>
          <w:spacing w:val="-14"/>
          <w:lang w:val="ru-RU"/>
        </w:rPr>
        <w:t xml:space="preserve"> </w:t>
      </w:r>
      <w:r w:rsidRPr="0000377C">
        <w:rPr>
          <w:lang w:val="ru-RU"/>
        </w:rPr>
        <w:t>ПРОЦЕССА</w:t>
      </w:r>
    </w:p>
    <w:p w:rsidR="0000377C" w:rsidRPr="0000377C" w:rsidRDefault="0000377C" w:rsidP="0000377C">
      <w:pPr>
        <w:spacing w:before="179"/>
        <w:ind w:left="106"/>
        <w:rPr>
          <w:b/>
          <w:sz w:val="24"/>
          <w:lang w:val="ru-RU"/>
        </w:rPr>
      </w:pPr>
      <w:r w:rsidRPr="0000377C">
        <w:rPr>
          <w:b/>
          <w:sz w:val="24"/>
          <w:lang w:val="ru-RU"/>
        </w:rPr>
        <w:t>УЧЕБНОЕ</w:t>
      </w:r>
      <w:r w:rsidRPr="0000377C">
        <w:rPr>
          <w:b/>
          <w:spacing w:val="-9"/>
          <w:sz w:val="24"/>
          <w:lang w:val="ru-RU"/>
        </w:rPr>
        <w:t xml:space="preserve"> </w:t>
      </w:r>
      <w:r w:rsidRPr="0000377C">
        <w:rPr>
          <w:b/>
          <w:sz w:val="24"/>
          <w:lang w:val="ru-RU"/>
        </w:rPr>
        <w:t>ОБОРУДОВАНИЕ</w:t>
      </w:r>
    </w:p>
    <w:p w:rsidR="0000377C" w:rsidRPr="0000377C" w:rsidRDefault="0059706C" w:rsidP="0000377C">
      <w:pPr>
        <w:pStyle w:val="af"/>
        <w:spacing w:before="156"/>
        <w:ind w:left="106"/>
        <w:rPr>
          <w:lang w:val="ru-RU"/>
        </w:rPr>
      </w:pPr>
      <w:r>
        <w:rPr>
          <w:lang w:val="ru-RU"/>
        </w:rPr>
        <w:t>компьютер</w:t>
      </w:r>
      <w:r w:rsidR="0000377C" w:rsidRPr="0000377C">
        <w:rPr>
          <w:lang w:val="ru-RU"/>
        </w:rPr>
        <w:t>,</w:t>
      </w:r>
      <w:r w:rsidR="0000377C" w:rsidRPr="0000377C">
        <w:rPr>
          <w:spacing w:val="-3"/>
          <w:lang w:val="ru-RU"/>
        </w:rPr>
        <w:t xml:space="preserve"> </w:t>
      </w:r>
      <w:r w:rsidR="0000377C" w:rsidRPr="0000377C">
        <w:rPr>
          <w:lang w:val="ru-RU"/>
        </w:rPr>
        <w:t>учебный</w:t>
      </w:r>
      <w:r w:rsidR="0000377C" w:rsidRPr="0000377C">
        <w:rPr>
          <w:spacing w:val="-3"/>
          <w:lang w:val="ru-RU"/>
        </w:rPr>
        <w:t xml:space="preserve"> </w:t>
      </w:r>
      <w:r w:rsidR="0000377C" w:rsidRPr="0000377C">
        <w:rPr>
          <w:lang w:val="ru-RU"/>
        </w:rPr>
        <w:t>плакат</w:t>
      </w:r>
      <w:r w:rsidR="0000377C" w:rsidRPr="0000377C">
        <w:rPr>
          <w:spacing w:val="-4"/>
          <w:lang w:val="ru-RU"/>
        </w:rPr>
        <w:t xml:space="preserve"> </w:t>
      </w:r>
      <w:r w:rsidR="0000377C" w:rsidRPr="0000377C">
        <w:rPr>
          <w:lang w:val="ru-RU"/>
        </w:rPr>
        <w:t>"Живая</w:t>
      </w:r>
      <w:r w:rsidR="0000377C" w:rsidRPr="0000377C">
        <w:rPr>
          <w:spacing w:val="-4"/>
          <w:lang w:val="ru-RU"/>
        </w:rPr>
        <w:t xml:space="preserve"> </w:t>
      </w:r>
      <w:r w:rsidR="0000377C" w:rsidRPr="0000377C">
        <w:rPr>
          <w:lang w:val="ru-RU"/>
        </w:rPr>
        <w:t>и</w:t>
      </w:r>
      <w:r w:rsidR="0000377C" w:rsidRPr="0000377C">
        <w:rPr>
          <w:spacing w:val="-3"/>
          <w:lang w:val="ru-RU"/>
        </w:rPr>
        <w:t xml:space="preserve"> </w:t>
      </w:r>
      <w:r w:rsidR="0000377C" w:rsidRPr="0000377C">
        <w:rPr>
          <w:lang w:val="ru-RU"/>
        </w:rPr>
        <w:t>неживая</w:t>
      </w:r>
      <w:r w:rsidR="0000377C" w:rsidRPr="0000377C">
        <w:rPr>
          <w:spacing w:val="-4"/>
          <w:lang w:val="ru-RU"/>
        </w:rPr>
        <w:t xml:space="preserve"> </w:t>
      </w:r>
      <w:r w:rsidR="0000377C" w:rsidRPr="0000377C">
        <w:rPr>
          <w:lang w:val="ru-RU"/>
        </w:rPr>
        <w:t>природа,</w:t>
      </w:r>
    </w:p>
    <w:p w:rsidR="0000377C" w:rsidRPr="0000377C" w:rsidRDefault="0000377C" w:rsidP="0000377C">
      <w:pPr>
        <w:pStyle w:val="af"/>
        <w:spacing w:before="10"/>
        <w:rPr>
          <w:sz w:val="21"/>
          <w:lang w:val="ru-RU"/>
        </w:rPr>
      </w:pPr>
    </w:p>
    <w:p w:rsidR="0000377C" w:rsidRPr="0000377C" w:rsidRDefault="0000377C" w:rsidP="0000377C">
      <w:pPr>
        <w:pStyle w:val="1"/>
        <w:spacing w:before="1" w:line="292" w:lineRule="auto"/>
        <w:rPr>
          <w:lang w:val="ru-RU"/>
        </w:rPr>
      </w:pPr>
      <w:r w:rsidRPr="0000377C">
        <w:rPr>
          <w:lang w:val="ru-RU"/>
        </w:rPr>
        <w:t>ОБОРУДОВАНИЕ</w:t>
      </w:r>
      <w:r w:rsidRPr="0000377C">
        <w:rPr>
          <w:spacing w:val="-10"/>
          <w:lang w:val="ru-RU"/>
        </w:rPr>
        <w:t xml:space="preserve"> </w:t>
      </w:r>
      <w:r w:rsidRPr="0000377C">
        <w:rPr>
          <w:lang w:val="ru-RU"/>
        </w:rPr>
        <w:t>ДЛЯ</w:t>
      </w:r>
      <w:r w:rsidRPr="0000377C">
        <w:rPr>
          <w:spacing w:val="-9"/>
          <w:lang w:val="ru-RU"/>
        </w:rPr>
        <w:t xml:space="preserve"> </w:t>
      </w:r>
      <w:r w:rsidRPr="0000377C">
        <w:rPr>
          <w:lang w:val="ru-RU"/>
        </w:rPr>
        <w:t>ПРОВЕДЕНИЯ</w:t>
      </w:r>
      <w:r w:rsidRPr="0000377C">
        <w:rPr>
          <w:spacing w:val="-10"/>
          <w:lang w:val="ru-RU"/>
        </w:rPr>
        <w:t xml:space="preserve"> </w:t>
      </w:r>
      <w:r w:rsidRPr="0000377C">
        <w:rPr>
          <w:lang w:val="ru-RU"/>
        </w:rPr>
        <w:t>ЛАБОРАТОРНЫХ,</w:t>
      </w:r>
      <w:r w:rsidRPr="0000377C">
        <w:rPr>
          <w:spacing w:val="-8"/>
          <w:lang w:val="ru-RU"/>
        </w:rPr>
        <w:t xml:space="preserve"> </w:t>
      </w:r>
      <w:r w:rsidRPr="0000377C">
        <w:rPr>
          <w:lang w:val="ru-RU"/>
        </w:rPr>
        <w:t>ПРАКТИЧЕСКИХ</w:t>
      </w:r>
      <w:r w:rsidRPr="0000377C">
        <w:rPr>
          <w:spacing w:val="-10"/>
          <w:lang w:val="ru-RU"/>
        </w:rPr>
        <w:t xml:space="preserve"> </w:t>
      </w:r>
      <w:r w:rsidRPr="0000377C">
        <w:rPr>
          <w:lang w:val="ru-RU"/>
        </w:rPr>
        <w:t>РАБОТ,</w:t>
      </w:r>
      <w:r w:rsidRPr="0000377C">
        <w:rPr>
          <w:spacing w:val="-57"/>
          <w:lang w:val="ru-RU"/>
        </w:rPr>
        <w:t xml:space="preserve"> </w:t>
      </w:r>
      <w:r w:rsidRPr="0000377C">
        <w:rPr>
          <w:lang w:val="ru-RU"/>
        </w:rPr>
        <w:t>ДЕМОНСТРАЦИЙ</w:t>
      </w:r>
    </w:p>
    <w:p w:rsidR="00CE73E2" w:rsidRPr="0000377C" w:rsidRDefault="0000377C" w:rsidP="0000377C">
      <w:pPr>
        <w:autoSpaceDE w:val="0"/>
        <w:autoSpaceDN w:val="0"/>
        <w:spacing w:after="64" w:line="220" w:lineRule="exact"/>
        <w:rPr>
          <w:lang w:val="ru-RU"/>
        </w:rPr>
      </w:pPr>
      <w:proofErr w:type="spellStart"/>
      <w:r>
        <w:t>Термометр</w:t>
      </w:r>
      <w:proofErr w:type="spellEnd"/>
      <w:r>
        <w:t>,</w:t>
      </w:r>
      <w:r>
        <w:rPr>
          <w:spacing w:val="-4"/>
        </w:rPr>
        <w:t xml:space="preserve"> </w:t>
      </w:r>
      <w:proofErr w:type="spellStart"/>
      <w:r>
        <w:t>гербарий</w:t>
      </w:r>
      <w:proofErr w:type="spellEnd"/>
      <w:r>
        <w:rPr>
          <w:spacing w:val="-4"/>
        </w:rPr>
        <w:t xml:space="preserve"> </w:t>
      </w:r>
      <w:r>
        <w:t>"</w:t>
      </w:r>
      <w:proofErr w:type="spellStart"/>
      <w:r>
        <w:t>Лиственные</w:t>
      </w:r>
      <w:proofErr w:type="spellEnd"/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proofErr w:type="spellStart"/>
      <w:r>
        <w:t>хвойные</w:t>
      </w:r>
      <w:proofErr w:type="spellEnd"/>
    </w:p>
    <w:sectPr w:rsidR="00CE73E2" w:rsidRPr="0000377C" w:rsidSect="0000377C">
      <w:pgSz w:w="11900" w:h="16840"/>
      <w:pgMar w:top="640" w:right="448" w:bottom="666" w:left="282" w:header="720" w:footer="720" w:gutter="0"/>
      <w:cols w:space="720" w:equalWidth="0">
        <w:col w:w="15726" w:space="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14407D00"/>
    <w:multiLevelType w:val="hybridMultilevel"/>
    <w:tmpl w:val="75B62892"/>
    <w:lvl w:ilvl="0" w:tplc="EF9A7D4E">
      <w:start w:val="1"/>
      <w:numFmt w:val="decimal"/>
      <w:lvlText w:val="%1)"/>
      <w:lvlJc w:val="left"/>
      <w:pPr>
        <w:ind w:left="610" w:hanging="325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9FBA5102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445C0668">
      <w:numFmt w:val="bullet"/>
      <w:lvlText w:val="•"/>
      <w:lvlJc w:val="left"/>
      <w:pPr>
        <w:ind w:left="1748" w:hanging="361"/>
      </w:pPr>
      <w:rPr>
        <w:rFonts w:hint="default"/>
        <w:lang w:val="ru-RU" w:eastAsia="en-US" w:bidi="ar-SA"/>
      </w:rPr>
    </w:lvl>
    <w:lvl w:ilvl="3" w:tplc="1EA27C06">
      <w:numFmt w:val="bullet"/>
      <w:lvlText w:val="•"/>
      <w:lvlJc w:val="left"/>
      <w:pPr>
        <w:ind w:left="2877" w:hanging="361"/>
      </w:pPr>
      <w:rPr>
        <w:rFonts w:hint="default"/>
        <w:lang w:val="ru-RU" w:eastAsia="en-US" w:bidi="ar-SA"/>
      </w:rPr>
    </w:lvl>
    <w:lvl w:ilvl="4" w:tplc="5F468C92">
      <w:numFmt w:val="bullet"/>
      <w:lvlText w:val="•"/>
      <w:lvlJc w:val="left"/>
      <w:pPr>
        <w:ind w:left="4006" w:hanging="361"/>
      </w:pPr>
      <w:rPr>
        <w:rFonts w:hint="default"/>
        <w:lang w:val="ru-RU" w:eastAsia="en-US" w:bidi="ar-SA"/>
      </w:rPr>
    </w:lvl>
    <w:lvl w:ilvl="5" w:tplc="67D840DC">
      <w:numFmt w:val="bullet"/>
      <w:lvlText w:val="•"/>
      <w:lvlJc w:val="left"/>
      <w:pPr>
        <w:ind w:left="5135" w:hanging="361"/>
      </w:pPr>
      <w:rPr>
        <w:rFonts w:hint="default"/>
        <w:lang w:val="ru-RU" w:eastAsia="en-US" w:bidi="ar-SA"/>
      </w:rPr>
    </w:lvl>
    <w:lvl w:ilvl="6" w:tplc="C27CBD96">
      <w:numFmt w:val="bullet"/>
      <w:lvlText w:val="•"/>
      <w:lvlJc w:val="left"/>
      <w:pPr>
        <w:ind w:left="6264" w:hanging="361"/>
      </w:pPr>
      <w:rPr>
        <w:rFonts w:hint="default"/>
        <w:lang w:val="ru-RU" w:eastAsia="en-US" w:bidi="ar-SA"/>
      </w:rPr>
    </w:lvl>
    <w:lvl w:ilvl="7" w:tplc="9670CD5C">
      <w:numFmt w:val="bullet"/>
      <w:lvlText w:val="•"/>
      <w:lvlJc w:val="left"/>
      <w:pPr>
        <w:ind w:left="7393" w:hanging="361"/>
      </w:pPr>
      <w:rPr>
        <w:rFonts w:hint="default"/>
        <w:lang w:val="ru-RU" w:eastAsia="en-US" w:bidi="ar-SA"/>
      </w:rPr>
    </w:lvl>
    <w:lvl w:ilvl="8" w:tplc="CEBC83DE">
      <w:numFmt w:val="bullet"/>
      <w:lvlText w:val="•"/>
      <w:lvlJc w:val="left"/>
      <w:pPr>
        <w:ind w:left="8522" w:hanging="361"/>
      </w:pPr>
      <w:rPr>
        <w:rFonts w:hint="default"/>
        <w:lang w:val="ru-RU" w:eastAsia="en-US" w:bidi="ar-SA"/>
      </w:rPr>
    </w:lvl>
  </w:abstractNum>
  <w:abstractNum w:abstractNumId="10">
    <w:nsid w:val="23077483"/>
    <w:multiLevelType w:val="hybridMultilevel"/>
    <w:tmpl w:val="0B2A9E5C"/>
    <w:lvl w:ilvl="0" w:tplc="A4E09DE2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5442E82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8C00877E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5E545030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C8BEA6EC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2A8485FE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E28E22A8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FF006912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47C4899E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abstractNum w:abstractNumId="11">
    <w:nsid w:val="67C37929"/>
    <w:multiLevelType w:val="hybridMultilevel"/>
    <w:tmpl w:val="E1C87186"/>
    <w:lvl w:ilvl="0" w:tplc="8634019E">
      <w:start w:val="1"/>
      <w:numFmt w:val="decimal"/>
      <w:lvlText w:val="%1)"/>
      <w:lvlJc w:val="left"/>
      <w:pPr>
        <w:ind w:left="610" w:hanging="325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5E6A8698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174AE40E">
      <w:numFmt w:val="bullet"/>
      <w:lvlText w:val="•"/>
      <w:lvlJc w:val="left"/>
      <w:pPr>
        <w:ind w:left="1748" w:hanging="361"/>
      </w:pPr>
      <w:rPr>
        <w:rFonts w:hint="default"/>
        <w:lang w:val="ru-RU" w:eastAsia="en-US" w:bidi="ar-SA"/>
      </w:rPr>
    </w:lvl>
    <w:lvl w:ilvl="3" w:tplc="885CCA04">
      <w:numFmt w:val="bullet"/>
      <w:lvlText w:val="•"/>
      <w:lvlJc w:val="left"/>
      <w:pPr>
        <w:ind w:left="2877" w:hanging="361"/>
      </w:pPr>
      <w:rPr>
        <w:rFonts w:hint="default"/>
        <w:lang w:val="ru-RU" w:eastAsia="en-US" w:bidi="ar-SA"/>
      </w:rPr>
    </w:lvl>
    <w:lvl w:ilvl="4" w:tplc="7EE473A8">
      <w:numFmt w:val="bullet"/>
      <w:lvlText w:val="•"/>
      <w:lvlJc w:val="left"/>
      <w:pPr>
        <w:ind w:left="4006" w:hanging="361"/>
      </w:pPr>
      <w:rPr>
        <w:rFonts w:hint="default"/>
        <w:lang w:val="ru-RU" w:eastAsia="en-US" w:bidi="ar-SA"/>
      </w:rPr>
    </w:lvl>
    <w:lvl w:ilvl="5" w:tplc="5AC82EE4">
      <w:numFmt w:val="bullet"/>
      <w:lvlText w:val="•"/>
      <w:lvlJc w:val="left"/>
      <w:pPr>
        <w:ind w:left="5135" w:hanging="361"/>
      </w:pPr>
      <w:rPr>
        <w:rFonts w:hint="default"/>
        <w:lang w:val="ru-RU" w:eastAsia="en-US" w:bidi="ar-SA"/>
      </w:rPr>
    </w:lvl>
    <w:lvl w:ilvl="6" w:tplc="26D65532">
      <w:numFmt w:val="bullet"/>
      <w:lvlText w:val="•"/>
      <w:lvlJc w:val="left"/>
      <w:pPr>
        <w:ind w:left="6264" w:hanging="361"/>
      </w:pPr>
      <w:rPr>
        <w:rFonts w:hint="default"/>
        <w:lang w:val="ru-RU" w:eastAsia="en-US" w:bidi="ar-SA"/>
      </w:rPr>
    </w:lvl>
    <w:lvl w:ilvl="7" w:tplc="DD16103A">
      <w:numFmt w:val="bullet"/>
      <w:lvlText w:val="•"/>
      <w:lvlJc w:val="left"/>
      <w:pPr>
        <w:ind w:left="7393" w:hanging="361"/>
      </w:pPr>
      <w:rPr>
        <w:rFonts w:hint="default"/>
        <w:lang w:val="ru-RU" w:eastAsia="en-US" w:bidi="ar-SA"/>
      </w:rPr>
    </w:lvl>
    <w:lvl w:ilvl="8" w:tplc="E5CAF7CE">
      <w:numFmt w:val="bullet"/>
      <w:lvlText w:val="•"/>
      <w:lvlJc w:val="left"/>
      <w:pPr>
        <w:ind w:left="8522" w:hanging="361"/>
      </w:pPr>
      <w:rPr>
        <w:rFonts w:hint="default"/>
        <w:lang w:val="ru-RU" w:eastAsia="en-US" w:bidi="ar-SA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1"/>
  </w:num>
  <w:num w:numId="11">
    <w:abstractNumId w:val="9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0377C"/>
    <w:rsid w:val="00034616"/>
    <w:rsid w:val="0006063C"/>
    <w:rsid w:val="0015074B"/>
    <w:rsid w:val="0026239D"/>
    <w:rsid w:val="0029639D"/>
    <w:rsid w:val="00326F90"/>
    <w:rsid w:val="0038516A"/>
    <w:rsid w:val="0059706C"/>
    <w:rsid w:val="005C3FCD"/>
    <w:rsid w:val="00AA1D8D"/>
    <w:rsid w:val="00B47730"/>
    <w:rsid w:val="00B6695C"/>
    <w:rsid w:val="00B97A99"/>
    <w:rsid w:val="00CB0664"/>
    <w:rsid w:val="00CE73E2"/>
    <w:rsid w:val="00DC40EB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1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1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1"/>
    <w:unhideWhenUsed/>
    <w:qFormat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Normal">
    <w:name w:val="Table Normal"/>
    <w:uiPriority w:val="2"/>
    <w:semiHidden/>
    <w:unhideWhenUsed/>
    <w:qFormat/>
    <w:rsid w:val="0000377C"/>
    <w:pPr>
      <w:widowControl w:val="0"/>
      <w:autoSpaceDE w:val="0"/>
      <w:autoSpaceDN w:val="0"/>
      <w:spacing w:after="0" w:line="240" w:lineRule="auto"/>
    </w:pPr>
    <w:rPr>
      <w:rFonts w:eastAsiaTheme="minorHAnsi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00377C"/>
    <w:pPr>
      <w:widowControl w:val="0"/>
      <w:autoSpaceDE w:val="0"/>
      <w:autoSpaceDN w:val="0"/>
      <w:spacing w:before="86" w:after="0" w:line="240" w:lineRule="auto"/>
      <w:ind w:left="76"/>
    </w:pPr>
    <w:rPr>
      <w:rFonts w:ascii="Times New Roman" w:eastAsia="Times New Roman" w:hAnsi="Times New Roman" w:cs="Times New Roman"/>
      <w:lang w:val="ru-RU"/>
    </w:rPr>
  </w:style>
  <w:style w:type="paragraph" w:styleId="aff8">
    <w:name w:val="Balloon Text"/>
    <w:basedOn w:val="a1"/>
    <w:link w:val="aff9"/>
    <w:uiPriority w:val="99"/>
    <w:semiHidden/>
    <w:unhideWhenUsed/>
    <w:rsid w:val="003851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9">
    <w:name w:val="Текст выноски Знак"/>
    <w:basedOn w:val="a2"/>
    <w:link w:val="aff8"/>
    <w:uiPriority w:val="99"/>
    <w:semiHidden/>
    <w:rsid w:val="0038516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1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1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1"/>
    <w:unhideWhenUsed/>
    <w:qFormat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Normal">
    <w:name w:val="Table Normal"/>
    <w:uiPriority w:val="2"/>
    <w:semiHidden/>
    <w:unhideWhenUsed/>
    <w:qFormat/>
    <w:rsid w:val="0000377C"/>
    <w:pPr>
      <w:widowControl w:val="0"/>
      <w:autoSpaceDE w:val="0"/>
      <w:autoSpaceDN w:val="0"/>
      <w:spacing w:after="0" w:line="240" w:lineRule="auto"/>
    </w:pPr>
    <w:rPr>
      <w:rFonts w:eastAsiaTheme="minorHAnsi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00377C"/>
    <w:pPr>
      <w:widowControl w:val="0"/>
      <w:autoSpaceDE w:val="0"/>
      <w:autoSpaceDN w:val="0"/>
      <w:spacing w:before="86" w:after="0" w:line="240" w:lineRule="auto"/>
      <w:ind w:left="76"/>
    </w:pPr>
    <w:rPr>
      <w:rFonts w:ascii="Times New Roman" w:eastAsia="Times New Roman" w:hAnsi="Times New Roman" w:cs="Times New Roman"/>
      <w:lang w:val="ru-RU"/>
    </w:rPr>
  </w:style>
  <w:style w:type="paragraph" w:styleId="aff8">
    <w:name w:val="Balloon Text"/>
    <w:basedOn w:val="a1"/>
    <w:link w:val="aff9"/>
    <w:uiPriority w:val="99"/>
    <w:semiHidden/>
    <w:unhideWhenUsed/>
    <w:rsid w:val="003851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9">
    <w:name w:val="Текст выноски Знак"/>
    <w:basedOn w:val="a2"/>
    <w:link w:val="aff8"/>
    <w:uiPriority w:val="99"/>
    <w:semiHidden/>
    <w:rsid w:val="0038516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opilurokov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nsportal.ru/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nsportal.ru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1-4.prosv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kopilurokov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EBC02AE-CB12-47AC-B5DF-FFF3F40DE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23</Pages>
  <Words>5212</Words>
  <Characters>29709</Characters>
  <Application>Microsoft Office Word</Application>
  <DocSecurity>0</DocSecurity>
  <Lines>247</Lines>
  <Paragraphs>69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34852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/>
  <cp:lastModifiedBy>Пользователь</cp:lastModifiedBy>
  <cp:revision>1</cp:revision>
  <cp:lastPrinted>2022-08-24T08:42:00Z</cp:lastPrinted>
  <dcterms:created xsi:type="dcterms:W3CDTF">2013-12-23T23:15:00Z</dcterms:created>
  <dcterms:modified xsi:type="dcterms:W3CDTF">2022-08-26T16:16:00Z</dcterms:modified>
  <cp:category/>
</cp:coreProperties>
</file>